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6B4E4" w14:textId="77777777" w:rsidR="00C57E4D" w:rsidRDefault="00C57E4D" w:rsidP="00C57E4D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CB3D5D" w:rsidRPr="00CB3D5D">
        <w:rPr>
          <w:rFonts w:eastAsia="PMingLiU"/>
          <w:b/>
          <w:i/>
          <w:sz w:val="28"/>
          <w:szCs w:val="28"/>
          <w:lang w:val="en-US"/>
        </w:rPr>
        <w:t>IV</w:t>
      </w:r>
      <w:r w:rsidR="00CB3D5D">
        <w:rPr>
          <w:rFonts w:eastAsia="PMingLiU"/>
          <w:b/>
          <w:i/>
          <w:sz w:val="28"/>
          <w:szCs w:val="28"/>
        </w:rPr>
        <w:t>.3</w:t>
      </w:r>
    </w:p>
    <w:p w14:paraId="39565B7B" w14:textId="77777777" w:rsidR="00C57E4D" w:rsidRDefault="00C57E4D" w:rsidP="00C57E4D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4100508E" w14:textId="77777777" w:rsidR="00C57E4D" w:rsidRDefault="00C57E4D" w:rsidP="00C57E4D">
      <w:pPr>
        <w:spacing w:line="360" w:lineRule="auto"/>
        <w:jc w:val="both"/>
        <w:rPr>
          <w:bCs/>
          <w:sz w:val="28"/>
          <w:szCs w:val="28"/>
        </w:rPr>
      </w:pPr>
    </w:p>
    <w:p w14:paraId="441F2D61" w14:textId="77777777" w:rsidR="00C57E4D" w:rsidRDefault="00C57E4D" w:rsidP="00C57E4D">
      <w:pPr>
        <w:spacing w:line="360" w:lineRule="auto"/>
        <w:jc w:val="both"/>
        <w:rPr>
          <w:bCs/>
          <w:sz w:val="28"/>
          <w:szCs w:val="28"/>
        </w:rPr>
      </w:pPr>
    </w:p>
    <w:p w14:paraId="7B1CBB40" w14:textId="77777777" w:rsidR="00C57E4D" w:rsidRDefault="00C57E4D" w:rsidP="00C57E4D">
      <w:pPr>
        <w:spacing w:line="360" w:lineRule="auto"/>
        <w:jc w:val="both"/>
        <w:rPr>
          <w:bCs/>
          <w:sz w:val="28"/>
          <w:szCs w:val="28"/>
        </w:rPr>
      </w:pPr>
    </w:p>
    <w:p w14:paraId="18487E5D" w14:textId="77777777" w:rsidR="00C57E4D" w:rsidRDefault="00C57E4D" w:rsidP="00C57E4D">
      <w:pPr>
        <w:spacing w:line="360" w:lineRule="auto"/>
        <w:jc w:val="both"/>
        <w:rPr>
          <w:bCs/>
          <w:sz w:val="28"/>
          <w:szCs w:val="28"/>
        </w:rPr>
      </w:pPr>
    </w:p>
    <w:p w14:paraId="30246FDB" w14:textId="77777777" w:rsidR="00C57E4D" w:rsidRDefault="00C57E4D" w:rsidP="00C57E4D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производственной практики</w:t>
      </w:r>
    </w:p>
    <w:p w14:paraId="00E3F5A3" w14:textId="77777777" w:rsidR="00C57E4D" w:rsidRDefault="00C57E4D" w:rsidP="00C57E4D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44530FDC" w14:textId="77777777" w:rsidR="00C57E4D" w:rsidRDefault="00C57E4D" w:rsidP="00C57E4D">
      <w:pPr>
        <w:jc w:val="center"/>
        <w:rPr>
          <w:b/>
          <w:bCs/>
          <w:caps/>
          <w:sz w:val="28"/>
          <w:szCs w:val="28"/>
        </w:rPr>
      </w:pP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4"/>
      </w:tblGrid>
      <w:tr w:rsidR="00C57E4D" w14:paraId="67629F1D" w14:textId="77777777" w:rsidTr="00E12DBE"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10008" w:type="dxa"/>
              <w:tblBorders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08"/>
            </w:tblGrid>
            <w:tr w:rsidR="00C57E4D" w14:paraId="6D924755" w14:textId="77777777" w:rsidTr="00E12DBE">
              <w:tc>
                <w:tcPr>
                  <w:tcW w:w="100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19433C1" w14:textId="77777777" w:rsidR="00C57E4D" w:rsidRDefault="00C57E4D" w:rsidP="00E12DBE">
                  <w:pPr>
                    <w:jc w:val="center"/>
                  </w:pPr>
                  <w:r w:rsidRPr="00EB456A">
                    <w:t>ОБЕСПЕЧЕНИЕ ИНФОРМАЦ</w:t>
                  </w:r>
                  <w:r>
                    <w:t>ИОННОЙ БЕЗОПАСНОСТИ ИНФОКОММУНИ</w:t>
                  </w:r>
                  <w:r w:rsidRPr="00EB456A">
                    <w:t>КАЦИОННЫХ СЕТЕЙ И СИСТЕМ СВЯЗИ</w:t>
                  </w:r>
                </w:p>
              </w:tc>
            </w:tr>
            <w:tr w:rsidR="00C57E4D" w14:paraId="3FEE16BA" w14:textId="77777777" w:rsidTr="00E12DBE">
              <w:trPr>
                <w:trHeight w:val="70"/>
              </w:trPr>
              <w:tc>
                <w:tcPr>
                  <w:tcW w:w="1000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1FC76804" w14:textId="77777777" w:rsidR="00C57E4D" w:rsidRDefault="00C57E4D" w:rsidP="00E12DBE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2BEABD08" w14:textId="77777777" w:rsidR="00C57E4D" w:rsidRDefault="00C57E4D" w:rsidP="00E12DBE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4D7F191D" w14:textId="77777777" w:rsidR="00C57E4D" w:rsidRDefault="00C57E4D" w:rsidP="00C57E4D">
      <w:pPr>
        <w:spacing w:line="360" w:lineRule="auto"/>
        <w:jc w:val="both"/>
        <w:rPr>
          <w:bCs/>
          <w:sz w:val="28"/>
          <w:szCs w:val="28"/>
        </w:rPr>
      </w:pPr>
    </w:p>
    <w:p w14:paraId="1FF357DC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557E6318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6CAC7731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2F658D16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65E24940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3521084C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4F48229A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1D64435E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2A792353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044CE725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154C2E91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26A32607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5BF69A9B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1E9611C4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7E343D6D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35258BC3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7C6F99C5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606B03EA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048210D6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0CCC99A4" w14:textId="35478093" w:rsidR="00C57E4D" w:rsidRDefault="00C57E4D" w:rsidP="00C57E4D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442023">
        <w:rPr>
          <w:bCs/>
          <w:sz w:val="28"/>
          <w:szCs w:val="28"/>
        </w:rPr>
        <w:t>21 г.</w:t>
      </w:r>
    </w:p>
    <w:p w14:paraId="202EEF63" w14:textId="77777777" w:rsidR="00C57E4D" w:rsidRDefault="00C57E4D" w:rsidP="00C57E4D">
      <w:pPr>
        <w:spacing w:line="360" w:lineRule="auto"/>
        <w:jc w:val="both"/>
        <w:rPr>
          <w:b/>
          <w:bCs/>
          <w:sz w:val="28"/>
          <w:szCs w:val="28"/>
        </w:rPr>
      </w:pPr>
    </w:p>
    <w:p w14:paraId="43A27564" w14:textId="77777777" w:rsidR="00C57E4D" w:rsidRPr="00C57E4D" w:rsidRDefault="00C57E4D" w:rsidP="00C57E4D">
      <w:pPr>
        <w:rPr>
          <w:b/>
          <w:bCs/>
          <w:caps/>
        </w:rPr>
      </w:pPr>
      <w:r w:rsidRPr="00C57E4D">
        <w:rPr>
          <w:caps/>
        </w:rPr>
        <w:t>РазработчикИ:</w:t>
      </w:r>
      <w:r w:rsidRPr="00C57E4D">
        <w:rPr>
          <w:b/>
          <w:bCs/>
          <w:caps/>
        </w:rPr>
        <w:tab/>
      </w:r>
    </w:p>
    <w:p w14:paraId="4A7E61A8" w14:textId="77777777" w:rsidR="00C57E4D" w:rsidRPr="00C57E4D" w:rsidRDefault="00C57E4D" w:rsidP="00C57E4D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C57E4D" w:rsidRPr="00C57E4D" w14:paraId="69646D55" w14:textId="77777777" w:rsidTr="00E12DBE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4C2F" w14:textId="77777777" w:rsidR="00C57E4D" w:rsidRPr="00C57E4D" w:rsidRDefault="00C57E4D" w:rsidP="00E12DBE">
            <w:pPr>
              <w:jc w:val="both"/>
            </w:pPr>
            <w:r w:rsidRPr="00C57E4D"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A554" w14:textId="77777777" w:rsidR="00C57E4D" w:rsidRPr="00C57E4D" w:rsidRDefault="00C57E4D" w:rsidP="00E12DBE">
            <w:pPr>
              <w:jc w:val="both"/>
            </w:pPr>
            <w:r w:rsidRPr="00C57E4D"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63E7" w14:textId="77777777" w:rsidR="00C57E4D" w:rsidRPr="00C57E4D" w:rsidRDefault="00C57E4D" w:rsidP="00E12DBE">
            <w:pPr>
              <w:jc w:val="both"/>
            </w:pPr>
            <w:r w:rsidRPr="00C57E4D">
              <w:t>Инициалы, фамилия</w:t>
            </w:r>
          </w:p>
        </w:tc>
      </w:tr>
      <w:tr w:rsidR="00C57E4D" w:rsidRPr="00C57E4D" w14:paraId="7F288017" w14:textId="77777777" w:rsidTr="00E12DBE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3C9B" w14:textId="77777777" w:rsidR="00C57E4D" w:rsidRPr="00C57E4D" w:rsidRDefault="00C57E4D" w:rsidP="00E12DBE">
            <w:pPr>
              <w:jc w:val="both"/>
            </w:pPr>
            <w:r w:rsidRPr="00C57E4D"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E145" w14:textId="77777777" w:rsidR="00C57E4D" w:rsidRPr="00C57E4D" w:rsidRDefault="00C57E4D" w:rsidP="00E12DBE">
            <w:pPr>
              <w:jc w:val="both"/>
            </w:pPr>
            <w:r w:rsidRPr="00C57E4D">
              <w:t>Преподаватель</w:t>
            </w:r>
          </w:p>
          <w:p w14:paraId="7EE70188" w14:textId="77777777" w:rsidR="00C57E4D" w:rsidRPr="00C57E4D" w:rsidRDefault="00C57E4D" w:rsidP="00E12DBE">
            <w:pPr>
              <w:jc w:val="both"/>
            </w:pPr>
            <w:r w:rsidRPr="00C57E4D"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D24" w14:textId="77777777" w:rsidR="00C57E4D" w:rsidRPr="00C57E4D" w:rsidRDefault="00C57E4D" w:rsidP="00E12DBE">
            <w:pPr>
              <w:jc w:val="both"/>
            </w:pPr>
            <w:r w:rsidRPr="00C57E4D">
              <w:t>Кабирова Э.Р.</w:t>
            </w:r>
          </w:p>
          <w:p w14:paraId="5AF4DF54" w14:textId="77777777" w:rsidR="00C57E4D" w:rsidRPr="00C57E4D" w:rsidRDefault="00C57E4D" w:rsidP="00E12DBE">
            <w:pPr>
              <w:jc w:val="both"/>
            </w:pPr>
            <w:r w:rsidRPr="00C57E4D">
              <w:t>Арефьев А.В.</w:t>
            </w:r>
          </w:p>
        </w:tc>
      </w:tr>
    </w:tbl>
    <w:p w14:paraId="4FC6E5BF" w14:textId="77777777" w:rsidR="00C57E4D" w:rsidRDefault="00C57E4D" w:rsidP="00C57E4D">
      <w:pPr>
        <w:rPr>
          <w:b/>
          <w:bCs/>
          <w:sz w:val="28"/>
          <w:szCs w:val="28"/>
        </w:rPr>
      </w:pPr>
    </w:p>
    <w:p w14:paraId="1C689FBD" w14:textId="77777777" w:rsidR="00C57E4D" w:rsidRDefault="00C57E4D" w:rsidP="00C57E4D">
      <w:pPr>
        <w:rPr>
          <w:b/>
          <w:bCs/>
          <w:sz w:val="28"/>
          <w:szCs w:val="28"/>
        </w:rPr>
      </w:pPr>
    </w:p>
    <w:p w14:paraId="74C4D6D8" w14:textId="77777777" w:rsidR="00C57E4D" w:rsidRDefault="00C57E4D" w:rsidP="00C57E4D">
      <w:pPr>
        <w:jc w:val="center"/>
        <w:rPr>
          <w:sz w:val="28"/>
          <w:szCs w:val="28"/>
        </w:rPr>
      </w:pPr>
      <w:r>
        <w:rPr>
          <w:b/>
        </w:rPr>
        <w:t>Содержание</w:t>
      </w:r>
    </w:p>
    <w:p w14:paraId="3E731DB8" w14:textId="77777777" w:rsidR="00C57E4D" w:rsidRDefault="00C57E4D" w:rsidP="00C57E4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C57E4D" w14:paraId="4B09F7B0" w14:textId="77777777" w:rsidTr="00E12DBE">
        <w:tc>
          <w:tcPr>
            <w:tcW w:w="9180" w:type="dxa"/>
          </w:tcPr>
          <w:p w14:paraId="6148026B" w14:textId="77777777" w:rsidR="00C57E4D" w:rsidRDefault="00C57E4D" w:rsidP="00E12DBE">
            <w:pPr>
              <w:jc w:val="center"/>
            </w:pPr>
          </w:p>
        </w:tc>
        <w:tc>
          <w:tcPr>
            <w:tcW w:w="673" w:type="dxa"/>
            <w:hideMark/>
          </w:tcPr>
          <w:p w14:paraId="2291B643" w14:textId="77777777" w:rsidR="00C57E4D" w:rsidRDefault="00C57E4D" w:rsidP="00E12DBE"/>
        </w:tc>
      </w:tr>
      <w:tr w:rsidR="00C57E4D" w14:paraId="45415A1C" w14:textId="77777777" w:rsidTr="00E12DBE">
        <w:tc>
          <w:tcPr>
            <w:tcW w:w="9180" w:type="dxa"/>
          </w:tcPr>
          <w:p w14:paraId="5870027D" w14:textId="77777777" w:rsidR="00C57E4D" w:rsidRDefault="00C57E4D" w:rsidP="00E12DBE">
            <w:pPr>
              <w:jc w:val="center"/>
            </w:pPr>
          </w:p>
        </w:tc>
        <w:tc>
          <w:tcPr>
            <w:tcW w:w="673" w:type="dxa"/>
          </w:tcPr>
          <w:p w14:paraId="5C1C504C" w14:textId="77777777" w:rsidR="00C57E4D" w:rsidRDefault="00C57E4D" w:rsidP="00E12DBE"/>
        </w:tc>
      </w:tr>
      <w:tr w:rsidR="00C57E4D" w14:paraId="1C1F8944" w14:textId="77777777" w:rsidTr="00E12DBE">
        <w:tc>
          <w:tcPr>
            <w:tcW w:w="9180" w:type="dxa"/>
            <w:hideMark/>
          </w:tcPr>
          <w:p w14:paraId="772AD097" w14:textId="77777777" w:rsidR="00C57E4D" w:rsidRDefault="00C57E4D" w:rsidP="00E12DBE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40912AB0" w14:textId="77777777" w:rsidR="00C57E4D" w:rsidRDefault="00C57E4D" w:rsidP="00E12DBE">
            <w:pPr>
              <w:jc w:val="center"/>
            </w:pPr>
          </w:p>
        </w:tc>
      </w:tr>
      <w:tr w:rsidR="00C57E4D" w14:paraId="262B82FD" w14:textId="77777777" w:rsidTr="00E12DBE">
        <w:tc>
          <w:tcPr>
            <w:tcW w:w="9180" w:type="dxa"/>
          </w:tcPr>
          <w:p w14:paraId="00E1BBB1" w14:textId="77777777" w:rsidR="00C57E4D" w:rsidRDefault="00C57E4D" w:rsidP="00E12DBE"/>
        </w:tc>
        <w:tc>
          <w:tcPr>
            <w:tcW w:w="673" w:type="dxa"/>
          </w:tcPr>
          <w:p w14:paraId="6EEA1B70" w14:textId="77777777" w:rsidR="00C57E4D" w:rsidRDefault="00C57E4D" w:rsidP="00E12DBE">
            <w:pPr>
              <w:jc w:val="center"/>
            </w:pPr>
          </w:p>
        </w:tc>
      </w:tr>
      <w:tr w:rsidR="00C57E4D" w14:paraId="42CD9DA5" w14:textId="77777777" w:rsidTr="00E12DBE">
        <w:tc>
          <w:tcPr>
            <w:tcW w:w="9180" w:type="dxa"/>
            <w:hideMark/>
          </w:tcPr>
          <w:p w14:paraId="6E4CE71E" w14:textId="77777777" w:rsidR="00C57E4D" w:rsidRDefault="00C57E4D" w:rsidP="00E12DBE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174B677B" w14:textId="77777777" w:rsidR="00C57E4D" w:rsidRDefault="00C57E4D" w:rsidP="00E12DBE">
            <w:pPr>
              <w:jc w:val="center"/>
            </w:pPr>
          </w:p>
        </w:tc>
      </w:tr>
      <w:tr w:rsidR="00C57E4D" w14:paraId="54D8F202" w14:textId="77777777" w:rsidTr="00E12DBE">
        <w:tc>
          <w:tcPr>
            <w:tcW w:w="9180" w:type="dxa"/>
          </w:tcPr>
          <w:p w14:paraId="6525931D" w14:textId="77777777" w:rsidR="00C57E4D" w:rsidRDefault="00C57E4D" w:rsidP="00E12DBE"/>
        </w:tc>
        <w:tc>
          <w:tcPr>
            <w:tcW w:w="673" w:type="dxa"/>
          </w:tcPr>
          <w:p w14:paraId="6D89A702" w14:textId="77777777" w:rsidR="00C57E4D" w:rsidRDefault="00C57E4D" w:rsidP="00E12DBE">
            <w:pPr>
              <w:jc w:val="center"/>
            </w:pPr>
          </w:p>
        </w:tc>
      </w:tr>
      <w:tr w:rsidR="00C57E4D" w14:paraId="7CB9433A" w14:textId="77777777" w:rsidTr="00E12DBE">
        <w:tc>
          <w:tcPr>
            <w:tcW w:w="9180" w:type="dxa"/>
            <w:hideMark/>
          </w:tcPr>
          <w:p w14:paraId="21C9215A" w14:textId="77777777" w:rsidR="00C57E4D" w:rsidRDefault="00C57E4D" w:rsidP="00E12DBE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3C113F61" w14:textId="77777777" w:rsidR="00C57E4D" w:rsidRDefault="00C57E4D" w:rsidP="00E12DBE">
            <w:pPr>
              <w:jc w:val="center"/>
            </w:pPr>
          </w:p>
        </w:tc>
      </w:tr>
      <w:tr w:rsidR="00C57E4D" w14:paraId="39B35249" w14:textId="77777777" w:rsidTr="00E12DBE">
        <w:tc>
          <w:tcPr>
            <w:tcW w:w="9180" w:type="dxa"/>
          </w:tcPr>
          <w:p w14:paraId="6A5503D9" w14:textId="77777777" w:rsidR="00C57E4D" w:rsidRDefault="00C57E4D" w:rsidP="00E12DBE"/>
        </w:tc>
        <w:tc>
          <w:tcPr>
            <w:tcW w:w="673" w:type="dxa"/>
          </w:tcPr>
          <w:p w14:paraId="5A819EBB" w14:textId="77777777" w:rsidR="00C57E4D" w:rsidRDefault="00C57E4D" w:rsidP="00E12DBE">
            <w:pPr>
              <w:jc w:val="center"/>
            </w:pPr>
          </w:p>
        </w:tc>
      </w:tr>
      <w:tr w:rsidR="00C57E4D" w14:paraId="762A9A54" w14:textId="77777777" w:rsidTr="00E12DBE">
        <w:tc>
          <w:tcPr>
            <w:tcW w:w="9180" w:type="dxa"/>
            <w:hideMark/>
          </w:tcPr>
          <w:p w14:paraId="2F689901" w14:textId="77777777" w:rsidR="00C57E4D" w:rsidRDefault="00C57E4D" w:rsidP="00E12DBE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5AC29713" w14:textId="77777777" w:rsidR="00C57E4D" w:rsidRDefault="00C57E4D" w:rsidP="00E12DBE">
            <w:pPr>
              <w:jc w:val="center"/>
            </w:pPr>
          </w:p>
        </w:tc>
      </w:tr>
      <w:tr w:rsidR="00C57E4D" w14:paraId="4972D21E" w14:textId="77777777" w:rsidTr="00E12DBE">
        <w:tc>
          <w:tcPr>
            <w:tcW w:w="9180" w:type="dxa"/>
          </w:tcPr>
          <w:p w14:paraId="5B6F6DF8" w14:textId="77777777" w:rsidR="00C57E4D" w:rsidRDefault="00C57E4D" w:rsidP="00E12DBE"/>
        </w:tc>
        <w:tc>
          <w:tcPr>
            <w:tcW w:w="673" w:type="dxa"/>
          </w:tcPr>
          <w:p w14:paraId="5CDA9AD5" w14:textId="77777777" w:rsidR="00C57E4D" w:rsidRDefault="00C57E4D" w:rsidP="00E12DBE">
            <w:pPr>
              <w:jc w:val="center"/>
            </w:pPr>
          </w:p>
        </w:tc>
      </w:tr>
      <w:tr w:rsidR="00C57E4D" w14:paraId="27BB087D" w14:textId="77777777" w:rsidTr="00E12DBE">
        <w:tc>
          <w:tcPr>
            <w:tcW w:w="9180" w:type="dxa"/>
            <w:hideMark/>
          </w:tcPr>
          <w:p w14:paraId="54F3A296" w14:textId="77777777" w:rsidR="00C57E4D" w:rsidRDefault="00C57E4D" w:rsidP="00E12DBE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21B13E98" w14:textId="77777777" w:rsidR="00C57E4D" w:rsidRDefault="00C57E4D" w:rsidP="00E12DBE">
            <w:pPr>
              <w:jc w:val="center"/>
            </w:pPr>
          </w:p>
        </w:tc>
      </w:tr>
      <w:tr w:rsidR="00C57E4D" w14:paraId="7715E429" w14:textId="77777777" w:rsidTr="00E12DBE">
        <w:tc>
          <w:tcPr>
            <w:tcW w:w="9180" w:type="dxa"/>
          </w:tcPr>
          <w:p w14:paraId="4D4170E3" w14:textId="77777777" w:rsidR="00C57E4D" w:rsidRDefault="00C57E4D" w:rsidP="00E12DBE"/>
        </w:tc>
        <w:tc>
          <w:tcPr>
            <w:tcW w:w="673" w:type="dxa"/>
            <w:hideMark/>
          </w:tcPr>
          <w:p w14:paraId="62948742" w14:textId="77777777" w:rsidR="00C57E4D" w:rsidRDefault="00C57E4D" w:rsidP="00E12DBE">
            <w:pPr>
              <w:jc w:val="center"/>
            </w:pPr>
          </w:p>
        </w:tc>
      </w:tr>
      <w:tr w:rsidR="00C57E4D" w14:paraId="3291A990" w14:textId="77777777" w:rsidTr="00E12DBE">
        <w:tc>
          <w:tcPr>
            <w:tcW w:w="9180" w:type="dxa"/>
            <w:hideMark/>
          </w:tcPr>
          <w:p w14:paraId="1DDEFC65" w14:textId="77777777" w:rsidR="00C57E4D" w:rsidRDefault="00C57E4D" w:rsidP="00E12DBE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0E858024" w14:textId="77777777" w:rsidR="00C57E4D" w:rsidRDefault="00C57E4D" w:rsidP="00E12DBE">
            <w:pPr>
              <w:jc w:val="center"/>
            </w:pPr>
          </w:p>
        </w:tc>
      </w:tr>
      <w:tr w:rsidR="00C57E4D" w14:paraId="63E94466" w14:textId="77777777" w:rsidTr="00E12DBE">
        <w:tc>
          <w:tcPr>
            <w:tcW w:w="9180" w:type="dxa"/>
          </w:tcPr>
          <w:p w14:paraId="1922D3E7" w14:textId="77777777" w:rsidR="00C57E4D" w:rsidRDefault="00C57E4D" w:rsidP="00E12DBE"/>
        </w:tc>
        <w:tc>
          <w:tcPr>
            <w:tcW w:w="673" w:type="dxa"/>
          </w:tcPr>
          <w:p w14:paraId="68280F8B" w14:textId="77777777" w:rsidR="00C57E4D" w:rsidRDefault="00C57E4D" w:rsidP="00E12DBE">
            <w:pPr>
              <w:jc w:val="center"/>
            </w:pPr>
          </w:p>
        </w:tc>
      </w:tr>
      <w:tr w:rsidR="00C57E4D" w14:paraId="752AB12C" w14:textId="77777777" w:rsidTr="00E12DBE">
        <w:tc>
          <w:tcPr>
            <w:tcW w:w="9180" w:type="dxa"/>
            <w:hideMark/>
          </w:tcPr>
          <w:p w14:paraId="06F1F565" w14:textId="77777777" w:rsidR="00C57E4D" w:rsidRDefault="00C57E4D" w:rsidP="00E12DBE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0B5FCC3B" w14:textId="77777777" w:rsidR="00C57E4D" w:rsidRDefault="00C57E4D" w:rsidP="00E12DBE">
            <w:pPr>
              <w:jc w:val="center"/>
            </w:pPr>
          </w:p>
        </w:tc>
      </w:tr>
    </w:tbl>
    <w:p w14:paraId="01DBD89A" w14:textId="77777777" w:rsidR="00C57E4D" w:rsidRDefault="00C57E4D" w:rsidP="00C57E4D">
      <w:pPr>
        <w:jc w:val="center"/>
        <w:rPr>
          <w:b/>
        </w:rPr>
      </w:pPr>
    </w:p>
    <w:p w14:paraId="6A1149E9" w14:textId="77777777" w:rsidR="00C57E4D" w:rsidRDefault="00C57E4D" w:rsidP="00C57E4D">
      <w:pPr>
        <w:jc w:val="center"/>
        <w:rPr>
          <w:b/>
        </w:rPr>
      </w:pPr>
    </w:p>
    <w:p w14:paraId="344D51CE" w14:textId="77777777" w:rsidR="00C57E4D" w:rsidRDefault="00C57E4D" w:rsidP="00C57E4D">
      <w:pPr>
        <w:jc w:val="center"/>
        <w:rPr>
          <w:b/>
        </w:rPr>
      </w:pPr>
    </w:p>
    <w:p w14:paraId="1548145F" w14:textId="77777777" w:rsidR="00C57E4D" w:rsidRDefault="00C57E4D" w:rsidP="00C57E4D">
      <w:pPr>
        <w:jc w:val="center"/>
        <w:rPr>
          <w:b/>
        </w:rPr>
      </w:pPr>
    </w:p>
    <w:p w14:paraId="09422D66" w14:textId="77777777" w:rsidR="00C57E4D" w:rsidRDefault="00C57E4D" w:rsidP="00C57E4D">
      <w:pPr>
        <w:jc w:val="center"/>
        <w:rPr>
          <w:b/>
        </w:rPr>
      </w:pPr>
    </w:p>
    <w:p w14:paraId="4AD44DF6" w14:textId="77777777" w:rsidR="00C57E4D" w:rsidRDefault="00C57E4D" w:rsidP="00C57E4D">
      <w:pPr>
        <w:jc w:val="center"/>
        <w:rPr>
          <w:b/>
        </w:rPr>
      </w:pPr>
    </w:p>
    <w:p w14:paraId="4DBFC124" w14:textId="77777777" w:rsidR="00C57E4D" w:rsidRDefault="00C57E4D" w:rsidP="00C57E4D">
      <w:pPr>
        <w:jc w:val="center"/>
        <w:rPr>
          <w:b/>
        </w:rPr>
      </w:pPr>
    </w:p>
    <w:p w14:paraId="506155B3" w14:textId="77777777" w:rsidR="00C57E4D" w:rsidRDefault="00C57E4D" w:rsidP="00C57E4D">
      <w:pPr>
        <w:jc w:val="center"/>
        <w:rPr>
          <w:b/>
        </w:rPr>
      </w:pPr>
    </w:p>
    <w:p w14:paraId="412182C7" w14:textId="77777777" w:rsidR="00C57E4D" w:rsidRDefault="00C57E4D" w:rsidP="00C57E4D">
      <w:pPr>
        <w:jc w:val="center"/>
        <w:rPr>
          <w:b/>
        </w:rPr>
      </w:pPr>
    </w:p>
    <w:p w14:paraId="3DA2E276" w14:textId="77777777" w:rsidR="00C57E4D" w:rsidRDefault="00C57E4D" w:rsidP="00C57E4D">
      <w:pPr>
        <w:jc w:val="center"/>
        <w:rPr>
          <w:b/>
        </w:rPr>
      </w:pPr>
    </w:p>
    <w:p w14:paraId="2CD69E5D" w14:textId="77777777" w:rsidR="00C57E4D" w:rsidRDefault="00C57E4D" w:rsidP="00C57E4D">
      <w:pPr>
        <w:jc w:val="center"/>
        <w:rPr>
          <w:b/>
        </w:rPr>
      </w:pPr>
    </w:p>
    <w:p w14:paraId="408612ED" w14:textId="77777777" w:rsidR="00C57E4D" w:rsidRDefault="00C57E4D" w:rsidP="00C57E4D">
      <w:pPr>
        <w:jc w:val="center"/>
        <w:rPr>
          <w:b/>
        </w:rPr>
      </w:pPr>
    </w:p>
    <w:p w14:paraId="7290F053" w14:textId="77777777" w:rsidR="00C57E4D" w:rsidRDefault="00C57E4D" w:rsidP="00C57E4D">
      <w:pPr>
        <w:jc w:val="center"/>
        <w:rPr>
          <w:b/>
        </w:rPr>
      </w:pPr>
    </w:p>
    <w:p w14:paraId="3D60A560" w14:textId="77777777" w:rsidR="00C57E4D" w:rsidRDefault="00C57E4D" w:rsidP="00C57E4D">
      <w:pPr>
        <w:jc w:val="center"/>
        <w:rPr>
          <w:b/>
        </w:rPr>
      </w:pPr>
    </w:p>
    <w:p w14:paraId="3FB52C37" w14:textId="77777777" w:rsidR="00C57E4D" w:rsidRDefault="00C57E4D" w:rsidP="00C57E4D">
      <w:pPr>
        <w:jc w:val="center"/>
        <w:rPr>
          <w:b/>
        </w:rPr>
      </w:pPr>
    </w:p>
    <w:p w14:paraId="246E19BE" w14:textId="77777777" w:rsidR="00C57E4D" w:rsidRDefault="00C57E4D" w:rsidP="00C57E4D">
      <w:pPr>
        <w:jc w:val="center"/>
        <w:rPr>
          <w:b/>
        </w:rPr>
      </w:pPr>
    </w:p>
    <w:p w14:paraId="2EDE46BF" w14:textId="77777777" w:rsidR="00C57E4D" w:rsidRDefault="00C57E4D" w:rsidP="00C57E4D">
      <w:pPr>
        <w:jc w:val="center"/>
        <w:rPr>
          <w:b/>
        </w:rPr>
      </w:pPr>
    </w:p>
    <w:p w14:paraId="204CD41F" w14:textId="77777777" w:rsidR="00C57E4D" w:rsidRDefault="00C57E4D" w:rsidP="00C57E4D">
      <w:pPr>
        <w:jc w:val="center"/>
        <w:rPr>
          <w:b/>
        </w:rPr>
      </w:pPr>
    </w:p>
    <w:p w14:paraId="3E726EB8" w14:textId="77777777" w:rsidR="00C57E4D" w:rsidRDefault="00C57E4D" w:rsidP="00C57E4D">
      <w:pPr>
        <w:jc w:val="center"/>
        <w:rPr>
          <w:b/>
        </w:rPr>
      </w:pPr>
    </w:p>
    <w:p w14:paraId="470E714B" w14:textId="77777777" w:rsidR="00C57E4D" w:rsidRDefault="00C57E4D" w:rsidP="00C57E4D">
      <w:pPr>
        <w:jc w:val="center"/>
        <w:rPr>
          <w:b/>
        </w:rPr>
      </w:pPr>
    </w:p>
    <w:p w14:paraId="101D2C08" w14:textId="77777777" w:rsidR="00C57E4D" w:rsidRDefault="00C57E4D" w:rsidP="00C57E4D">
      <w:pPr>
        <w:jc w:val="center"/>
        <w:rPr>
          <w:b/>
        </w:rPr>
      </w:pPr>
    </w:p>
    <w:p w14:paraId="4A2EE3F5" w14:textId="77777777" w:rsidR="00C57E4D" w:rsidRDefault="00C57E4D" w:rsidP="00C57E4D">
      <w:pPr>
        <w:jc w:val="center"/>
        <w:rPr>
          <w:b/>
        </w:rPr>
      </w:pPr>
    </w:p>
    <w:p w14:paraId="03EBF890" w14:textId="77777777" w:rsidR="00C57E4D" w:rsidRDefault="00C57E4D" w:rsidP="00C57E4D">
      <w:pPr>
        <w:jc w:val="center"/>
        <w:rPr>
          <w:b/>
        </w:rPr>
      </w:pPr>
    </w:p>
    <w:p w14:paraId="0EAB5587" w14:textId="77777777" w:rsidR="00C57E4D" w:rsidRDefault="00C57E4D" w:rsidP="00C57E4D">
      <w:pPr>
        <w:jc w:val="center"/>
        <w:rPr>
          <w:b/>
        </w:rPr>
      </w:pPr>
    </w:p>
    <w:p w14:paraId="5DFCCBC5" w14:textId="77777777" w:rsidR="00C57E4D" w:rsidRDefault="00C57E4D" w:rsidP="00C57E4D">
      <w:pPr>
        <w:jc w:val="center"/>
        <w:rPr>
          <w:b/>
        </w:rPr>
      </w:pPr>
    </w:p>
    <w:p w14:paraId="46223974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2A02FEC5" w14:textId="77777777" w:rsidR="000E740A" w:rsidRDefault="000E740A" w:rsidP="00264C9C">
      <w:pPr>
        <w:jc w:val="center"/>
      </w:pPr>
    </w:p>
    <w:p w14:paraId="4FF4870F" w14:textId="77777777" w:rsidR="00945115" w:rsidRDefault="00C57E4D" w:rsidP="00264C9C">
      <w:pPr>
        <w:jc w:val="center"/>
      </w:pPr>
      <w:r>
        <w:t>(</w:t>
      </w:r>
      <w:r w:rsidR="001E340C">
        <w:t>4</w:t>
      </w:r>
      <w:r w:rsidR="00264C9C" w:rsidRPr="00264C9C">
        <w:t xml:space="preserve"> курс </w:t>
      </w:r>
      <w:r w:rsidR="00A2345A">
        <w:t>8</w:t>
      </w:r>
      <w:r w:rsidR="00264C9C" w:rsidRPr="00264C9C">
        <w:t xml:space="preserve"> семестр</w:t>
      </w:r>
      <w:r>
        <w:t>)</w:t>
      </w:r>
    </w:p>
    <w:p w14:paraId="72EE2CD4" w14:textId="77777777"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1534D8" w:rsidRPr="00E97704" w14:paraId="584FB0EC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ADD0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484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7828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57399D2D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 w14:paraId="7121E25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24F4" w14:textId="77777777"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D689A" w14:textId="77777777"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AC1F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 w14:paraId="7E04254D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50CC" w14:textId="77777777" w:rsidR="00A2345A" w:rsidRPr="001534D8" w:rsidRDefault="00A2345A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665E" w14:textId="77777777" w:rsidR="00A2345A" w:rsidRPr="00735010" w:rsidRDefault="00A2345A" w:rsidP="002B68BF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1033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 w14:paraId="345FF6A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04B2" w14:textId="77777777" w:rsidR="00A2345A" w:rsidRPr="001534D8" w:rsidRDefault="00A2345A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CEBF" w14:textId="77777777" w:rsidR="00A2345A" w:rsidRPr="00735010" w:rsidRDefault="00A2345A" w:rsidP="002B68BF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4411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 w14:paraId="773411CB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1A2A" w14:textId="77777777" w:rsidR="00A2345A" w:rsidRPr="001534D8" w:rsidRDefault="00A2345A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B1A0" w14:textId="77777777" w:rsidR="00A2345A" w:rsidRPr="00735010" w:rsidRDefault="00A2345A" w:rsidP="002B68BF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FDF8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 w14:paraId="021D8A7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9EF2" w14:textId="77777777" w:rsidR="00A2345A" w:rsidRPr="001534D8" w:rsidRDefault="00A2345A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69AE" w14:textId="77777777" w:rsidR="00A2345A" w:rsidRDefault="00A2345A" w:rsidP="002B68BF"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01CA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0E740A" w14:paraId="252048D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8FE2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A1BA" w14:textId="77777777" w:rsidR="000E740A" w:rsidRPr="00562C72" w:rsidRDefault="00A2345A" w:rsidP="00F9380E">
            <w:pPr>
              <w:rPr>
                <w:rFonts w:eastAsia="Times New Roman"/>
                <w:bCs/>
              </w:rPr>
            </w:pPr>
            <w:r w:rsidRPr="00735010">
              <w:rPr>
                <w:bCs/>
                <w:lang w:eastAsia="en-US"/>
              </w:rPr>
              <w:t>Применение программно-аппаратных средств защиты информации на предприятии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3822" w14:textId="77777777"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A2345A" w14:paraId="6CDB730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4DCC" w14:textId="77777777" w:rsidR="00A2345A" w:rsidRPr="001534D8" w:rsidRDefault="00A2345A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8850" w14:textId="77777777" w:rsidR="00A2345A" w:rsidRPr="00735010" w:rsidRDefault="00A2345A" w:rsidP="00312636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программно-аппаратных средств защиты информации на предприятии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52E9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14:paraId="5FCF500A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EC0E" w14:textId="77777777" w:rsidR="00A2345A" w:rsidRPr="001534D8" w:rsidRDefault="00A2345A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9FC9" w14:textId="77777777" w:rsidR="00A2345A" w:rsidRPr="00735010" w:rsidRDefault="00A2345A" w:rsidP="00312636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инженерно-технических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E5E6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14:paraId="671F0E30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8546" w14:textId="77777777" w:rsidR="00A2345A" w:rsidRPr="001534D8" w:rsidRDefault="00A2345A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88A7" w14:textId="77777777" w:rsidR="00A2345A" w:rsidRPr="00735010" w:rsidRDefault="00A2345A" w:rsidP="00822895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инженерно-технических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2750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14:paraId="61D2C5CD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3762" w14:textId="77777777" w:rsidR="00A2345A" w:rsidRPr="001534D8" w:rsidRDefault="00A2345A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6C50" w14:textId="77777777" w:rsidR="00A2345A" w:rsidRPr="00735010" w:rsidRDefault="00A2345A" w:rsidP="00822895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криптографических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1E5E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14:paraId="2FFAF56B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3884" w14:textId="77777777" w:rsidR="00A2345A" w:rsidRPr="001534D8" w:rsidRDefault="00A2345A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0122" w14:textId="77777777" w:rsidR="00A2345A" w:rsidRDefault="00A2345A" w:rsidP="00822895">
            <w:r w:rsidRPr="00735010">
              <w:rPr>
                <w:bCs/>
                <w:lang w:eastAsia="en-US"/>
              </w:rPr>
              <w:t>Применение криптографических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65D1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14:paraId="1A2A2F31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5D254" w14:textId="77777777" w:rsidR="00A2345A" w:rsidRPr="001534D8" w:rsidRDefault="00A2345A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ACCA" w14:textId="77777777" w:rsidR="00A2345A" w:rsidRDefault="00A2345A" w:rsidP="007E2FF4">
            <w:r w:rsidRPr="00A673E6">
              <w:t>Оформление отчета. Участие в зачет-конферении по производственной практике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BE24" w14:textId="77777777"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264C9C" w14:paraId="74165163" w14:textId="77777777">
        <w:trPr>
          <w:trHeight w:val="325"/>
        </w:trPr>
        <w:tc>
          <w:tcPr>
            <w:tcW w:w="7995" w:type="dxa"/>
            <w:gridSpan w:val="2"/>
          </w:tcPr>
          <w:p w14:paraId="5F61228C" w14:textId="77777777" w:rsidR="00A2345A" w:rsidRPr="00264C9C" w:rsidRDefault="00A2345A" w:rsidP="00A05F15">
            <w:pPr>
              <w:pStyle w:val="4"/>
              <w:rPr>
                <w:szCs w:val="24"/>
              </w:rPr>
            </w:pPr>
            <w:r w:rsidRPr="00264C9C">
              <w:rPr>
                <w:szCs w:val="24"/>
              </w:rPr>
              <w:t>Всего</w:t>
            </w:r>
          </w:p>
        </w:tc>
        <w:tc>
          <w:tcPr>
            <w:tcW w:w="1620" w:type="dxa"/>
          </w:tcPr>
          <w:p w14:paraId="2C773418" w14:textId="77777777" w:rsidR="00A2345A" w:rsidRPr="00264C9C" w:rsidRDefault="00A2345A" w:rsidP="00A05F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</w:tbl>
    <w:p w14:paraId="173D268C" w14:textId="77777777" w:rsidR="00945115" w:rsidRPr="00264C9C" w:rsidRDefault="00945115" w:rsidP="00A05F15"/>
    <w:p w14:paraId="1FFC8BC6" w14:textId="77777777" w:rsidR="00212B85" w:rsidRDefault="00F86387" w:rsidP="005E0C27">
      <w:pPr>
        <w:tabs>
          <w:tab w:val="num" w:pos="0"/>
        </w:tabs>
        <w:jc w:val="center"/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14:paraId="368AE646" w14:textId="77777777"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14:paraId="09B0DFE1" w14:textId="77777777" w:rsidR="000E740A" w:rsidRDefault="000E740A" w:rsidP="005E0C27"/>
    <w:p w14:paraId="6189630C" w14:textId="77777777" w:rsidR="00212B85" w:rsidRPr="00AF4B48" w:rsidRDefault="00212B8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A29A1">
        <w:rPr>
          <w:sz w:val="28"/>
          <w:szCs w:val="28"/>
        </w:rPr>
        <w:t xml:space="preserve">- </w:t>
      </w:r>
      <w:r w:rsidR="00A2345A">
        <w:rPr>
          <w:szCs w:val="28"/>
        </w:rPr>
        <w:t>обеспечение информационной безопасности инфокоммуникационных сетей и систем связи</w:t>
      </w:r>
    </w:p>
    <w:p w14:paraId="6EA9B8EB" w14:textId="77777777" w:rsidR="00212B85" w:rsidRPr="00AF4B48" w:rsidRDefault="00212B85" w:rsidP="00A77B5D">
      <w:pPr>
        <w:jc w:val="center"/>
      </w:pPr>
    </w:p>
    <w:p w14:paraId="00280F5A" w14:textId="77777777" w:rsidR="00393117" w:rsidRPr="00264C9C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1BE1AC77" w14:textId="77777777" w:rsidR="00A4421F" w:rsidRPr="00264C9C" w:rsidRDefault="00A4421F" w:rsidP="00A05F15">
      <w:pPr>
        <w:jc w:val="center"/>
        <w:rPr>
          <w:b/>
        </w:rPr>
      </w:pPr>
    </w:p>
    <w:p w14:paraId="3BA2109F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>Формой отчетности обучающегося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53647F40" w14:textId="77777777" w:rsidR="003F1EAB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  <w:r w:rsidRPr="00264C9C">
        <w:rPr>
          <w:rStyle w:val="FontStyle35"/>
          <w:rFonts w:eastAsia="Calibri"/>
          <w:sz w:val="24"/>
          <w:szCs w:val="24"/>
        </w:rPr>
        <w:t xml:space="preserve"> </w:t>
      </w:r>
    </w:p>
    <w:p w14:paraId="51728BC5" w14:textId="77777777" w:rsidR="00A2345A" w:rsidRDefault="00A2345A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"/>
        <w:gridCol w:w="8651"/>
      </w:tblGrid>
      <w:tr w:rsidR="00A2345A" w:rsidRPr="00C57E4D" w14:paraId="25FA518B" w14:textId="77777777" w:rsidTr="00E312EC">
        <w:tc>
          <w:tcPr>
            <w:tcW w:w="1193" w:type="dxa"/>
          </w:tcPr>
          <w:p w14:paraId="3268F662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2" w:type="dxa"/>
            <w:gridSpan w:val="2"/>
          </w:tcPr>
          <w:p w14:paraId="7FC0E411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A2345A" w:rsidRPr="00C57E4D" w14:paraId="0C90473E" w14:textId="77777777" w:rsidTr="00E312EC">
        <w:trPr>
          <w:trHeight w:val="327"/>
        </w:trPr>
        <w:tc>
          <w:tcPr>
            <w:tcW w:w="1193" w:type="dxa"/>
            <w:tcBorders>
              <w:left w:val="single" w:sz="12" w:space="0" w:color="auto"/>
            </w:tcBorders>
          </w:tcPr>
          <w:p w14:paraId="0F171498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2" w:type="dxa"/>
            <w:gridSpan w:val="2"/>
          </w:tcPr>
          <w:p w14:paraId="037DCF8F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2345A" w:rsidRPr="00C57E4D" w14:paraId="4453E60B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1609C209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2" w:type="dxa"/>
            <w:gridSpan w:val="2"/>
          </w:tcPr>
          <w:p w14:paraId="0F6582B4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2345A" w:rsidRPr="00C57E4D" w14:paraId="44E0BBB5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61AD05BE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2" w:type="dxa"/>
            <w:gridSpan w:val="2"/>
          </w:tcPr>
          <w:p w14:paraId="45C22A62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2345A" w:rsidRPr="00C57E4D" w14:paraId="130AB24E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7C8DDAE1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6912D88E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2345A" w:rsidRPr="00C57E4D" w14:paraId="550E660C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1C671156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3910D028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2345A" w:rsidRPr="00C57E4D" w14:paraId="550EC72B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246DBA32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208CCFDB" w14:textId="4FFAB4CA" w:rsidR="00A2345A" w:rsidRPr="00C57E4D" w:rsidRDefault="00442023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44202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</w:tr>
      <w:tr w:rsidR="00A2345A" w:rsidRPr="00C57E4D" w14:paraId="34E024BC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32FBA8D2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7B883EDA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2345A" w:rsidRPr="00C57E4D" w14:paraId="3363C41B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15EE1DBC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6AF77C2D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2345A" w:rsidRPr="00C57E4D" w14:paraId="2E38D0CF" w14:textId="77777777" w:rsidTr="00E312EC">
        <w:tc>
          <w:tcPr>
            <w:tcW w:w="1193" w:type="dxa"/>
            <w:tcBorders>
              <w:left w:val="single" w:sz="12" w:space="0" w:color="auto"/>
            </w:tcBorders>
          </w:tcPr>
          <w:p w14:paraId="15672018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3046FBDB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2345A" w:rsidRPr="00C57E4D" w14:paraId="4BD315A3" w14:textId="77777777" w:rsidTr="00E312EC">
        <w:trPr>
          <w:trHeight w:val="562"/>
        </w:trPr>
        <w:tc>
          <w:tcPr>
            <w:tcW w:w="1193" w:type="dxa"/>
            <w:tcBorders>
              <w:left w:val="single" w:sz="12" w:space="0" w:color="auto"/>
            </w:tcBorders>
          </w:tcPr>
          <w:p w14:paraId="54AF5D48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669A62F4" w14:textId="359842DA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44202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C57E4D" w:rsidRPr="00C57E4D" w14:paraId="15712897" w14:textId="77777777" w:rsidTr="00E312EC">
        <w:trPr>
          <w:trHeight w:val="562"/>
        </w:trPr>
        <w:tc>
          <w:tcPr>
            <w:tcW w:w="1193" w:type="dxa"/>
            <w:tcBorders>
              <w:left w:val="single" w:sz="12" w:space="0" w:color="auto"/>
            </w:tcBorders>
          </w:tcPr>
          <w:p w14:paraId="7BF1F6BD" w14:textId="77777777" w:rsidR="00C57E4D" w:rsidRPr="00C57E4D" w:rsidRDefault="00C57E4D" w:rsidP="00E312EC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i w:val="0"/>
                <w:sz w:val="24"/>
                <w:szCs w:val="24"/>
              </w:rPr>
              <w:t>Код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0C93996A" w14:textId="77777777" w:rsidR="00C57E4D" w:rsidRPr="00C57E4D" w:rsidRDefault="00C57E4D" w:rsidP="00E312EC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i w:val="0"/>
                <w:sz w:val="24"/>
                <w:szCs w:val="24"/>
              </w:rPr>
              <w:t>Наименование профессиональных компетенций</w:t>
            </w:r>
          </w:p>
        </w:tc>
      </w:tr>
      <w:tr w:rsidR="00A2345A" w:rsidRPr="00C57E4D" w14:paraId="7F21EC08" w14:textId="77777777" w:rsidTr="00E312EC">
        <w:tc>
          <w:tcPr>
            <w:tcW w:w="12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312EDB5C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ПК 3.1. </w:t>
            </w:r>
          </w:p>
        </w:tc>
        <w:tc>
          <w:tcPr>
            <w:tcW w:w="8651" w:type="dxa"/>
            <w:tcBorders>
              <w:top w:val="single" w:sz="12" w:space="0" w:color="auto"/>
              <w:right w:val="single" w:sz="12" w:space="0" w:color="auto"/>
            </w:tcBorders>
          </w:tcPr>
          <w:p w14:paraId="6DA21C3B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>Выявлять угрозы и уязвимости в сетевой инфраструктуре с использованием системы анализа защищенности.</w:t>
            </w:r>
          </w:p>
        </w:tc>
      </w:tr>
      <w:tr w:rsidR="00A2345A" w:rsidRPr="00C57E4D" w14:paraId="7923D5C8" w14:textId="77777777" w:rsidTr="00E312EC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14:paraId="5368DEA0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ПК 3.2. 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14:paraId="7931735E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Разрабатывать комплекс методов и средств защиты информации в инфокоммуникационных </w:t>
            </w:r>
            <w:r w:rsidRPr="00C57E4D">
              <w:rPr>
                <w:rStyle w:val="FontStyle13"/>
                <w:bCs w:val="0"/>
                <w:i w:val="0"/>
                <w:sz w:val="24"/>
                <w:szCs w:val="24"/>
              </w:rPr>
              <w:t xml:space="preserve">сетях и </w:t>
            </w: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>системах связи.</w:t>
            </w:r>
          </w:p>
        </w:tc>
      </w:tr>
      <w:tr w:rsidR="00A2345A" w:rsidRPr="00C57E4D" w14:paraId="7170ED9A" w14:textId="77777777" w:rsidTr="00E312EC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14:paraId="6ECD4494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>ПК 3.3.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14:paraId="53CCC365" w14:textId="77777777" w:rsidR="00A2345A" w:rsidRPr="00C57E4D" w:rsidRDefault="00A2345A" w:rsidP="00E312E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Осуществлять текущее администрирование для защиты </w:t>
            </w:r>
            <w:r w:rsidRPr="00C57E4D">
              <w:rPr>
                <w:rStyle w:val="FontStyle13"/>
                <w:bCs w:val="0"/>
                <w:i w:val="0"/>
                <w:sz w:val="24"/>
                <w:szCs w:val="24"/>
              </w:rPr>
              <w:t xml:space="preserve">инфокоммуникационных сетей и </w:t>
            </w: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систем связи с использованием </w:t>
            </w: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специализированного программного обеспечения и оборудования.</w:t>
            </w:r>
          </w:p>
        </w:tc>
      </w:tr>
    </w:tbl>
    <w:p w14:paraId="14582D13" w14:textId="77777777" w:rsidR="00A2345A" w:rsidRPr="00264C9C" w:rsidRDefault="00A2345A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p w14:paraId="15C5FCC2" w14:textId="77777777"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677E638F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76BE50EB" w14:textId="77777777"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14:paraId="7E333DC1" w14:textId="77777777"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14:paraId="0ED51505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14:paraId="1F9416B1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0F374EC8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обучающимся во время прохождения практики.</w:t>
      </w:r>
    </w:p>
    <w:p w14:paraId="57D61743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видео- и(или) других </w:t>
      </w:r>
      <w:proofErr w:type="gramStart"/>
      <w:r w:rsidRPr="00017B71">
        <w:rPr>
          <w:rStyle w:val="FontStyle35"/>
          <w:sz w:val="24"/>
          <w:szCs w:val="24"/>
        </w:rPr>
        <w:t>материалов(</w:t>
      </w:r>
      <w:proofErr w:type="gramEnd"/>
      <w:r w:rsidRPr="00017B71">
        <w:rPr>
          <w:rStyle w:val="FontStyle35"/>
          <w:sz w:val="24"/>
          <w:szCs w:val="24"/>
        </w:rPr>
        <w:t>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14:paraId="4B473F8E" w14:textId="77777777"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</w:t>
      </w:r>
      <w:proofErr w:type="gramStart"/>
      <w:r w:rsidRPr="00017B71">
        <w:rPr>
          <w:rStyle w:val="FontStyle35"/>
          <w:sz w:val="24"/>
          <w:szCs w:val="24"/>
        </w:rPr>
        <w:t>Отчет  по</w:t>
      </w:r>
      <w:proofErr w:type="gramEnd"/>
      <w:r w:rsidRPr="00017B71">
        <w:rPr>
          <w:rStyle w:val="FontStyle35"/>
          <w:sz w:val="24"/>
          <w:szCs w:val="24"/>
        </w:rPr>
        <w:t xml:space="preserve"> объему должен занимать  не менее  </w:t>
      </w:r>
      <w:r w:rsidR="002F4474">
        <w:rPr>
          <w:rStyle w:val="FontStyle35"/>
          <w:sz w:val="24"/>
          <w:szCs w:val="24"/>
        </w:rPr>
        <w:t>10-15</w:t>
      </w:r>
      <w:r w:rsidRPr="00017B71">
        <w:rPr>
          <w:rStyle w:val="FontStyle35"/>
          <w:sz w:val="24"/>
          <w:szCs w:val="24"/>
        </w:rPr>
        <w:t xml:space="preserve">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075DF8BD" w14:textId="77777777"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3B1C2F72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4354F883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- основной текст выполняется 12 или </w:t>
      </w:r>
      <w:proofErr w:type="gramStart"/>
      <w:r w:rsidRPr="00017B71">
        <w:rPr>
          <w:rStyle w:val="FontStyle35"/>
          <w:sz w:val="24"/>
          <w:szCs w:val="24"/>
        </w:rPr>
        <w:t>14  шрифтом</w:t>
      </w:r>
      <w:proofErr w:type="gramEnd"/>
      <w:r w:rsidRPr="00017B71">
        <w:rPr>
          <w:rStyle w:val="FontStyle35"/>
          <w:sz w:val="24"/>
          <w:szCs w:val="24"/>
        </w:rPr>
        <w:t xml:space="preserve"> (обычным);</w:t>
      </w:r>
    </w:p>
    <w:p w14:paraId="2DCE9A19" w14:textId="77777777"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14:paraId="69FA891F" w14:textId="77777777"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 xml:space="preserve">Отчет по практике должен быть представлен руководителю </w:t>
      </w:r>
      <w:proofErr w:type="gramStart"/>
      <w:r w:rsidRPr="00017B71">
        <w:rPr>
          <w:rStyle w:val="FontStyle35"/>
          <w:sz w:val="24"/>
          <w:szCs w:val="24"/>
        </w:rPr>
        <w:t>практики  от</w:t>
      </w:r>
      <w:proofErr w:type="gramEnd"/>
      <w:r w:rsidRPr="00017B71">
        <w:rPr>
          <w:rStyle w:val="FontStyle35"/>
          <w:sz w:val="24"/>
          <w:szCs w:val="24"/>
        </w:rPr>
        <w:t xml:space="preserve"> колледжа не позднее 3-х дней после ее завершения на бумажном (подшитом в папку) и электронном (диске) носителях.</w:t>
      </w:r>
    </w:p>
    <w:p w14:paraId="4B6B5482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6F95EECB" w14:textId="77777777" w:rsidR="00BC1731" w:rsidRPr="00264C9C" w:rsidRDefault="00BC1731" w:rsidP="00A05F15">
      <w:pPr>
        <w:jc w:val="center"/>
        <w:rPr>
          <w:b/>
        </w:rPr>
      </w:pPr>
    </w:p>
    <w:p w14:paraId="65F6CD57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</w:t>
      </w:r>
      <w:proofErr w:type="gramStart"/>
      <w:r w:rsidRPr="00264C9C">
        <w:t>производственных  мастерских</w:t>
      </w:r>
      <w:proofErr w:type="gramEnd"/>
      <w:r w:rsidRPr="00264C9C">
        <w:t>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48307C83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07259BBD" w14:textId="77777777" w:rsidR="00BC1731" w:rsidRPr="00264C9C" w:rsidRDefault="00BC1731" w:rsidP="00A05F15">
      <w:pPr>
        <w:ind w:firstLine="709"/>
        <w:jc w:val="both"/>
      </w:pPr>
    </w:p>
    <w:p w14:paraId="48D45596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14E4309D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1129B7B4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08791E81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2993F17D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2BA40BD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9405E0" w:rsidRPr="00264C9C">
        <w:t xml:space="preserve"> 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4F674997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487F03D1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</w:t>
      </w:r>
      <w:proofErr w:type="gramStart"/>
      <w:r w:rsidRPr="00264C9C">
        <w:t>преподаватель</w:t>
      </w:r>
      <w:r w:rsidR="003D3B2C" w:rsidRPr="00264C9C">
        <w:t>( руководитель</w:t>
      </w:r>
      <w:proofErr w:type="gramEnd"/>
      <w:r w:rsidR="003D3B2C" w:rsidRPr="00264C9C">
        <w:t xml:space="preserve">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4BC23A39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7540799D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</w:t>
      </w:r>
      <w:proofErr w:type="gramStart"/>
      <w:r w:rsidR="003D3B2C" w:rsidRPr="00264C9C">
        <w:t>( руководителя</w:t>
      </w:r>
      <w:proofErr w:type="gramEnd"/>
      <w:r w:rsidR="003D3B2C" w:rsidRPr="00264C9C">
        <w:t xml:space="preserve">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4586853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54B1F263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(заниженность освещенности, несоответствие пускорегулирующей аппаратуры люминесцентных ламп, травмоопасность и др.)</w:t>
      </w:r>
    </w:p>
    <w:p w14:paraId="49ACA485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7F305303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7BED8BFA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631FF99E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5CB80FB8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1C3FE036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59892D57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7E9D4582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7280836F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473F393A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5F83424E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49939B2D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3EB4FC51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404089A4" w14:textId="77777777" w:rsidR="00A11E83" w:rsidRDefault="0011734C" w:rsidP="00A11E8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06ED26BB" w14:textId="77777777" w:rsidR="000E740A" w:rsidRPr="00A11E83" w:rsidRDefault="000E740A" w:rsidP="00A11E83">
      <w:pPr>
        <w:jc w:val="both"/>
        <w:rPr>
          <w:rFonts w:eastAsia="Times New Roman"/>
          <w:b/>
          <w:bCs/>
        </w:rPr>
      </w:pPr>
    </w:p>
    <w:p w14:paraId="52F398B8" w14:textId="77777777" w:rsidR="00C57E4D" w:rsidRPr="00C57E4D" w:rsidRDefault="00C57E4D" w:rsidP="00C57E4D">
      <w:pPr>
        <w:pStyle w:val="ad"/>
        <w:ind w:left="1080"/>
        <w:contextualSpacing/>
      </w:pPr>
      <w:r w:rsidRPr="00C57E4D">
        <w:rPr>
          <w:bCs/>
        </w:rPr>
        <w:t>Основные источники:</w:t>
      </w:r>
    </w:p>
    <w:p w14:paraId="66369AF1" w14:textId="77777777" w:rsidR="00C57E4D" w:rsidRPr="00C57E4D" w:rsidRDefault="00C57E4D" w:rsidP="00C57E4D">
      <w:pPr>
        <w:pStyle w:val="ad"/>
        <w:numPr>
          <w:ilvl w:val="0"/>
          <w:numId w:val="17"/>
        </w:numPr>
        <w:rPr>
          <w:bCs/>
        </w:rPr>
      </w:pPr>
      <w:r w:rsidRPr="00C57E4D">
        <w:rPr>
          <w:bCs/>
        </w:rPr>
        <w:t xml:space="preserve">Шаньгин В. Ф.   Информационная безопасность компьютерных систем и </w:t>
      </w:r>
      <w:proofErr w:type="gramStart"/>
      <w:r w:rsidRPr="00C57E4D">
        <w:rPr>
          <w:bCs/>
        </w:rPr>
        <w:t>сетей :</w:t>
      </w:r>
      <w:proofErr w:type="gramEnd"/>
      <w:r w:rsidRPr="00C57E4D">
        <w:rPr>
          <w:bCs/>
        </w:rPr>
        <w:t xml:space="preserve"> учеб.пособие / В.Ф. Шаньгин. — </w:t>
      </w:r>
      <w:proofErr w:type="gramStart"/>
      <w:r w:rsidRPr="00C57E4D">
        <w:rPr>
          <w:bCs/>
        </w:rPr>
        <w:t>М. :</w:t>
      </w:r>
      <w:proofErr w:type="gramEnd"/>
      <w:r w:rsidRPr="00C57E4D">
        <w:rPr>
          <w:bCs/>
        </w:rPr>
        <w:t xml:space="preserve"> ИД «ФОРУМ» : ИНФРА-М, 2017. — 416 с. — (Профессиональное образование).</w:t>
      </w:r>
    </w:p>
    <w:p w14:paraId="57E2F00F" w14:textId="77777777" w:rsidR="00C57E4D" w:rsidRPr="00C57E4D" w:rsidRDefault="00C57E4D" w:rsidP="00C57E4D">
      <w:pPr>
        <w:pStyle w:val="ad"/>
        <w:numPr>
          <w:ilvl w:val="0"/>
          <w:numId w:val="17"/>
        </w:numPr>
        <w:rPr>
          <w:bCs/>
        </w:rPr>
      </w:pPr>
      <w:r w:rsidRPr="00C57E4D">
        <w:rPr>
          <w:bCs/>
        </w:rPr>
        <w:t xml:space="preserve">Партыка Т. Л. Информационная </w:t>
      </w:r>
      <w:proofErr w:type="gramStart"/>
      <w:r w:rsidRPr="00C57E4D">
        <w:rPr>
          <w:bCs/>
        </w:rPr>
        <w:t>безопасность :</w:t>
      </w:r>
      <w:proofErr w:type="gramEnd"/>
      <w:r w:rsidRPr="00C57E4D">
        <w:rPr>
          <w:bCs/>
        </w:rPr>
        <w:t xml:space="preserve"> учеб.пособие / Т.Л. Партыка, И.И. Попов. — 5-е изд., перераб. и доп. — </w:t>
      </w:r>
      <w:proofErr w:type="gramStart"/>
      <w:r w:rsidRPr="00C57E4D">
        <w:rPr>
          <w:bCs/>
        </w:rPr>
        <w:t>М. :</w:t>
      </w:r>
      <w:proofErr w:type="gramEnd"/>
      <w:r w:rsidRPr="00C57E4D">
        <w:rPr>
          <w:bCs/>
        </w:rPr>
        <w:t xml:space="preserve"> ФОРУМ : ИНФРА-М, 2018. — 432 с. — (Среднее профессиональное образование).</w:t>
      </w:r>
    </w:p>
    <w:p w14:paraId="3820477E" w14:textId="77777777" w:rsidR="00C57E4D" w:rsidRPr="00C57E4D" w:rsidRDefault="00C57E4D" w:rsidP="00C57E4D">
      <w:pPr>
        <w:pStyle w:val="ad"/>
        <w:numPr>
          <w:ilvl w:val="0"/>
          <w:numId w:val="17"/>
        </w:numPr>
        <w:rPr>
          <w:bCs/>
        </w:rPr>
      </w:pPr>
      <w:r w:rsidRPr="00C57E4D">
        <w:rPr>
          <w:bCs/>
        </w:rPr>
        <w:t>Партыка Т. Л.  Информационная безопасность: Учебное пособие/Партыка Т. Л., Попов И. И., 5-е изд., перераб</w:t>
      </w:r>
      <w:proofErr w:type="gramStart"/>
      <w:r w:rsidRPr="00C57E4D">
        <w:rPr>
          <w:bCs/>
        </w:rPr>
        <w:t>.</w:t>
      </w:r>
      <w:proofErr w:type="gramEnd"/>
      <w:r w:rsidRPr="00C57E4D">
        <w:rPr>
          <w:bCs/>
        </w:rPr>
        <w:t xml:space="preserve"> и доп. - М.: Форум, НИЦ ИНФРА-М, 2016. - 432 с. (Профессиональное образование)</w:t>
      </w:r>
    </w:p>
    <w:p w14:paraId="496370A9" w14:textId="3D3753B2" w:rsidR="00C57E4D" w:rsidRPr="00C57E4D" w:rsidRDefault="00C57E4D" w:rsidP="00C57E4D">
      <w:pPr>
        <w:pStyle w:val="ad"/>
        <w:numPr>
          <w:ilvl w:val="0"/>
          <w:numId w:val="17"/>
        </w:numPr>
        <w:rPr>
          <w:bCs/>
        </w:rPr>
      </w:pPr>
      <w:r w:rsidRPr="00C57E4D">
        <w:rPr>
          <w:bCs/>
        </w:rPr>
        <w:t>Жук А. П. Защита информации: Учебное пособие / А.П. Жук, Е.П. Жук, О.М. Лепешкин, А.И. Тимошкин. - 2-e изд. - М.: ИЦ РИОР: НИЦ ИНФРА-М, 201</w:t>
      </w:r>
      <w:r w:rsidR="00442023">
        <w:rPr>
          <w:bCs/>
        </w:rPr>
        <w:t>7</w:t>
      </w:r>
      <w:r w:rsidRPr="00C57E4D">
        <w:rPr>
          <w:bCs/>
        </w:rPr>
        <w:t xml:space="preserve">. - 392 с. (Высшее </w:t>
      </w:r>
      <w:proofErr w:type="gramStart"/>
      <w:r w:rsidRPr="00C57E4D">
        <w:rPr>
          <w:bCs/>
        </w:rPr>
        <w:t>образование:Бакалавриат</w:t>
      </w:r>
      <w:proofErr w:type="gramEnd"/>
      <w:r w:rsidRPr="00C57E4D">
        <w:rPr>
          <w:bCs/>
        </w:rPr>
        <w:t>; Магистратура)</w:t>
      </w:r>
    </w:p>
    <w:p w14:paraId="06E5CC9A" w14:textId="77777777" w:rsidR="00C57E4D" w:rsidRPr="00C57E4D" w:rsidRDefault="00C57E4D" w:rsidP="00C57E4D">
      <w:pPr>
        <w:pStyle w:val="ad"/>
        <w:ind w:left="1080"/>
        <w:contextualSpacing/>
        <w:rPr>
          <w:bCs/>
        </w:rPr>
      </w:pPr>
    </w:p>
    <w:p w14:paraId="38E6F52E" w14:textId="77777777" w:rsidR="00C57E4D" w:rsidRPr="00C57E4D" w:rsidRDefault="00C57E4D" w:rsidP="00C57E4D">
      <w:pPr>
        <w:pStyle w:val="ad"/>
        <w:ind w:left="1080"/>
        <w:contextualSpacing/>
        <w:rPr>
          <w:bCs/>
        </w:rPr>
      </w:pPr>
      <w:r w:rsidRPr="00C57E4D">
        <w:rPr>
          <w:bCs/>
        </w:rPr>
        <w:t>Дополнительные источники литературы</w:t>
      </w:r>
    </w:p>
    <w:p w14:paraId="0F58B942" w14:textId="77777777" w:rsidR="00C57E4D" w:rsidRPr="00C57E4D" w:rsidRDefault="00C57E4D" w:rsidP="00C57E4D">
      <w:pPr>
        <w:pStyle w:val="ad"/>
        <w:ind w:left="1080"/>
        <w:contextualSpacing/>
      </w:pPr>
      <w:r w:rsidRPr="00C57E4D">
        <w:t>1.</w:t>
      </w:r>
      <w:r w:rsidRPr="00C57E4D">
        <w:tab/>
        <w:t>Зайцев А. П. Технические средства и методы защиты информации: Учебник для вузов / А.П. Зайцев, А.А. Шелупанов, Р.В.Мещеряков</w:t>
      </w:r>
      <w:proofErr w:type="gramStart"/>
      <w:r w:rsidRPr="00C57E4D">
        <w:t>; Под</w:t>
      </w:r>
      <w:proofErr w:type="gramEnd"/>
      <w:r w:rsidRPr="00C57E4D">
        <w:t xml:space="preserve"> ред. А.П.Зайцева - 7 изд., исправ. - М.: Гор. линия-Телеком, 2016 (переиздан). - 442с.; 60x90 1/16 - (Уч. для вузов). (о) ISBN 978-5-9912-0233-6 (</w:t>
      </w:r>
      <w:hyperlink r:id="rId8" w:history="1">
        <w:r w:rsidRPr="00C57E4D">
          <w:rPr>
            <w:rStyle w:val="ac"/>
            <w:lang w:val="en-US"/>
          </w:rPr>
          <w:t>znanium</w:t>
        </w:r>
        <w:r w:rsidRPr="00C57E4D">
          <w:rPr>
            <w:rStyle w:val="ac"/>
          </w:rPr>
          <w:t>.</w:t>
        </w:r>
        <w:r w:rsidRPr="00C57E4D">
          <w:rPr>
            <w:rStyle w:val="ac"/>
            <w:lang w:val="en-US"/>
          </w:rPr>
          <w:t>com</w:t>
        </w:r>
      </w:hyperlink>
      <w:r w:rsidRPr="00C57E4D">
        <w:t>)</w:t>
      </w:r>
    </w:p>
    <w:p w14:paraId="59C7E0C2" w14:textId="77777777" w:rsidR="00C57E4D" w:rsidRPr="00C57E4D" w:rsidRDefault="00C57E4D" w:rsidP="00C57E4D">
      <w:pPr>
        <w:pStyle w:val="ad"/>
        <w:ind w:left="1080"/>
        <w:contextualSpacing/>
      </w:pPr>
    </w:p>
    <w:p w14:paraId="64064CC3" w14:textId="29DDD925" w:rsidR="00C57E4D" w:rsidRPr="00C57E4D" w:rsidRDefault="00C57E4D" w:rsidP="00C57E4D">
      <w:pPr>
        <w:pStyle w:val="ad"/>
        <w:ind w:left="1080"/>
        <w:contextualSpacing/>
      </w:pPr>
      <w:r w:rsidRPr="00C57E4D">
        <w:t>2.</w:t>
      </w:r>
      <w:r w:rsidRPr="00C57E4D">
        <w:tab/>
        <w:t>Башлы, П. Н. Информационная безопасность и защита информации [Электронный ресурс</w:t>
      </w:r>
      <w:proofErr w:type="gramStart"/>
      <w:r w:rsidRPr="00C57E4D">
        <w:t>] :</w:t>
      </w:r>
      <w:proofErr w:type="gramEnd"/>
      <w:r w:rsidRPr="00C57E4D">
        <w:t xml:space="preserve"> Учебник / П. Н. Башлы, А. В. Бабаш, Е. К. Баранова. - М.: РИОР, 201</w:t>
      </w:r>
      <w:r w:rsidR="00442023">
        <w:t>7</w:t>
      </w:r>
      <w:r w:rsidRPr="00C57E4D">
        <w:t>. - 222 с. - ISBN 978-5-369-01178-2</w:t>
      </w:r>
    </w:p>
    <w:p w14:paraId="60BBD052" w14:textId="77777777" w:rsidR="00C57E4D" w:rsidRPr="00C57E4D" w:rsidRDefault="00C57E4D" w:rsidP="00C57E4D">
      <w:pPr>
        <w:pStyle w:val="ad"/>
        <w:ind w:left="1080"/>
        <w:contextualSpacing/>
      </w:pPr>
    </w:p>
    <w:p w14:paraId="2033C0D1" w14:textId="77777777" w:rsidR="00C57E4D" w:rsidRPr="00C57E4D" w:rsidRDefault="00C57E4D" w:rsidP="00C57E4D">
      <w:pPr>
        <w:pStyle w:val="ad"/>
        <w:ind w:left="1080"/>
        <w:contextualSpacing/>
      </w:pPr>
      <w:r w:rsidRPr="00C57E4D">
        <w:t>Научно-технические и реферативные журналы:</w:t>
      </w:r>
    </w:p>
    <w:p w14:paraId="7C78E265" w14:textId="77777777" w:rsidR="00C57E4D" w:rsidRPr="00C57E4D" w:rsidRDefault="00C57E4D" w:rsidP="00C57E4D">
      <w:pPr>
        <w:pStyle w:val="ad"/>
        <w:ind w:left="1080"/>
        <w:contextualSpacing/>
      </w:pPr>
      <w:r w:rsidRPr="00C57E4D">
        <w:t>1.</w:t>
      </w:r>
      <w:r w:rsidRPr="00C57E4D">
        <w:tab/>
        <w:t xml:space="preserve">Электросвязь </w:t>
      </w:r>
    </w:p>
    <w:p w14:paraId="4492400A" w14:textId="77777777" w:rsidR="00C57E4D" w:rsidRPr="00C57E4D" w:rsidRDefault="00C57E4D" w:rsidP="00C57E4D">
      <w:pPr>
        <w:pStyle w:val="ad"/>
        <w:ind w:left="1080"/>
        <w:contextualSpacing/>
      </w:pPr>
      <w:r w:rsidRPr="00C57E4D">
        <w:t>2.</w:t>
      </w:r>
      <w:r w:rsidRPr="00C57E4D">
        <w:tab/>
        <w:t xml:space="preserve">Вестник связи </w:t>
      </w:r>
    </w:p>
    <w:p w14:paraId="39AFA982" w14:textId="77777777" w:rsidR="00C57E4D" w:rsidRPr="00C57E4D" w:rsidRDefault="00C57E4D" w:rsidP="00C57E4D">
      <w:pPr>
        <w:pStyle w:val="ad"/>
        <w:ind w:left="1080"/>
        <w:contextualSpacing/>
      </w:pPr>
      <w:r w:rsidRPr="00C57E4D">
        <w:t>3.</w:t>
      </w:r>
      <w:r w:rsidRPr="00C57E4D">
        <w:tab/>
        <w:t xml:space="preserve">Сети и системы связи </w:t>
      </w:r>
    </w:p>
    <w:p w14:paraId="2306ACF5" w14:textId="77777777" w:rsidR="00C57E4D" w:rsidRPr="00C57E4D" w:rsidRDefault="00C57E4D" w:rsidP="00C57E4D">
      <w:pPr>
        <w:pStyle w:val="ad"/>
        <w:ind w:left="1080"/>
        <w:contextualSpacing/>
      </w:pPr>
      <w:r w:rsidRPr="00C57E4D">
        <w:t>4.</w:t>
      </w:r>
      <w:r w:rsidRPr="00C57E4D">
        <w:tab/>
        <w:t xml:space="preserve">Мобильные системы </w:t>
      </w:r>
    </w:p>
    <w:p w14:paraId="5225E67B" w14:textId="77777777" w:rsidR="00C57E4D" w:rsidRPr="00C57E4D" w:rsidRDefault="00C57E4D" w:rsidP="00C57E4D">
      <w:pPr>
        <w:pStyle w:val="ad"/>
        <w:ind w:left="1080"/>
        <w:contextualSpacing/>
      </w:pPr>
      <w:r w:rsidRPr="00C57E4D">
        <w:t>5.</w:t>
      </w:r>
      <w:r w:rsidRPr="00C57E4D">
        <w:tab/>
        <w:t xml:space="preserve">Цифровая обработка сигналов </w:t>
      </w:r>
    </w:p>
    <w:p w14:paraId="1307CE5C" w14:textId="77777777" w:rsidR="00C57E4D" w:rsidRPr="00C57E4D" w:rsidRDefault="00C57E4D" w:rsidP="00C57E4D">
      <w:pPr>
        <w:pStyle w:val="ad"/>
        <w:ind w:left="1080"/>
        <w:contextualSpacing/>
      </w:pPr>
      <w:r w:rsidRPr="00C57E4D">
        <w:t>6.</w:t>
      </w:r>
      <w:r w:rsidRPr="00C57E4D">
        <w:tab/>
        <w:t>Сводный реферативный журнал "Связь".</w:t>
      </w:r>
    </w:p>
    <w:p w14:paraId="2D845273" w14:textId="750C9588" w:rsidR="00C57E4D" w:rsidRPr="00C57E4D" w:rsidRDefault="00C57E4D" w:rsidP="00C57E4D">
      <w:pPr>
        <w:pStyle w:val="ad"/>
        <w:ind w:left="1080"/>
        <w:contextualSpacing/>
        <w:rPr>
          <w:bCs/>
        </w:rPr>
      </w:pPr>
      <w:r w:rsidRPr="00C57E4D">
        <w:rPr>
          <w:bCs/>
        </w:rPr>
        <w:t xml:space="preserve"> Электронно-библиотечная система. [Электронный ресурс] – режим доступа: http://znanium.com/ (2002-20</w:t>
      </w:r>
      <w:r w:rsidR="00442023">
        <w:rPr>
          <w:bCs/>
        </w:rPr>
        <w:t>21</w:t>
      </w:r>
      <w:r w:rsidRPr="00C57E4D">
        <w:rPr>
          <w:bCs/>
        </w:rPr>
        <w:t>)</w:t>
      </w:r>
    </w:p>
    <w:p w14:paraId="485BD401" w14:textId="77777777" w:rsidR="000E740A" w:rsidRDefault="000E740A" w:rsidP="000E740A">
      <w:pPr>
        <w:pStyle w:val="ad"/>
        <w:spacing w:after="0"/>
        <w:ind w:left="1080"/>
        <w:contextualSpacing/>
      </w:pPr>
    </w:p>
    <w:p w14:paraId="05E0F61F" w14:textId="77777777" w:rsidR="00017B71" w:rsidRDefault="00E1107C" w:rsidP="00C81AA9">
      <w:pPr>
        <w:jc w:val="center"/>
        <w:rPr>
          <w:b/>
        </w:rPr>
      </w:pPr>
      <w:r>
        <w:br w:type="page"/>
      </w:r>
      <w:r w:rsidR="00017B71" w:rsidRPr="006605C9">
        <w:rPr>
          <w:b/>
        </w:rPr>
        <w:lastRenderedPageBreak/>
        <w:t xml:space="preserve">АТТЕСТАЦИОННЫЙ ЛИСТ ПО </w:t>
      </w:r>
      <w:r w:rsidR="00017B71">
        <w:rPr>
          <w:b/>
        </w:rPr>
        <w:t xml:space="preserve">ПРОИЗВОДСТВЕННОЙ </w:t>
      </w:r>
      <w:r w:rsidR="00017B71" w:rsidRPr="006605C9">
        <w:rPr>
          <w:b/>
        </w:rPr>
        <w:t>ПРАКТИКЕ</w:t>
      </w:r>
    </w:p>
    <w:p w14:paraId="224EA8E1" w14:textId="77777777" w:rsidR="00017B71" w:rsidRPr="006605C9" w:rsidRDefault="00C57E4D" w:rsidP="00017B71">
      <w:pPr>
        <w:jc w:val="center"/>
        <w:rPr>
          <w:b/>
        </w:rPr>
      </w:pPr>
      <w:r>
        <w:rPr>
          <w:b/>
        </w:rPr>
        <w:t>(задание на практику)</w:t>
      </w:r>
    </w:p>
    <w:p w14:paraId="3EB17A42" w14:textId="77777777" w:rsidR="00017B71" w:rsidRPr="006605C9" w:rsidRDefault="00017B71" w:rsidP="00017B71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39AC0A7F" w14:textId="77777777" w:rsidR="00017B71" w:rsidRPr="006605C9" w:rsidRDefault="00017B71" w:rsidP="00017B71">
      <w:pPr>
        <w:jc w:val="center"/>
        <w:rPr>
          <w:i/>
        </w:rPr>
      </w:pPr>
      <w:r w:rsidRPr="006605C9">
        <w:rPr>
          <w:i/>
        </w:rPr>
        <w:t>ФИО</w:t>
      </w:r>
    </w:p>
    <w:p w14:paraId="181B7FC8" w14:textId="77777777" w:rsidR="00017B71" w:rsidRDefault="00017B71" w:rsidP="00017B71">
      <w:r>
        <w:t>обучающийся(аяся) на</w:t>
      </w:r>
      <w:r w:rsidR="000E740A">
        <w:t xml:space="preserve"> </w:t>
      </w:r>
      <w:proofErr w:type="gramStart"/>
      <w:r w:rsidR="000E740A">
        <w:t>4</w:t>
      </w:r>
      <w:r>
        <w:t xml:space="preserve">  курсе</w:t>
      </w:r>
      <w:proofErr w:type="gramEnd"/>
      <w:r>
        <w:t xml:space="preserve"> по специальности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017B71" w:rsidRPr="00806CCB" w14:paraId="59F86701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7201E6BB" w14:textId="77777777" w:rsidR="00017B71" w:rsidRPr="00F86387" w:rsidRDefault="00067095" w:rsidP="000824E4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FD9449" w14:textId="77777777"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142E9435" w14:textId="77777777" w:rsidR="00017B71" w:rsidRPr="00067095" w:rsidRDefault="00067095" w:rsidP="000824E4">
            <w:pPr>
              <w:jc w:val="both"/>
            </w:pPr>
            <w:r w:rsidRPr="00067095">
              <w:t>Инфокоммуникационные сети и системы связи</w:t>
            </w:r>
          </w:p>
        </w:tc>
      </w:tr>
      <w:tr w:rsidR="00017B71" w:rsidRPr="00806CCB" w14:paraId="6AB1B2E0" w14:textId="77777777"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29948295" w14:textId="77777777" w:rsidR="00017B71" w:rsidRPr="00806CCB" w:rsidRDefault="00017B71" w:rsidP="000824E4">
            <w:pPr>
              <w:jc w:val="both"/>
            </w:pPr>
            <w:r w:rsidRPr="00806CCB">
              <w:t xml:space="preserve">      </w:t>
            </w: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625337" w14:textId="77777777"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741F2A96" w14:textId="77777777" w:rsidR="00017B71" w:rsidRPr="00806CCB" w:rsidRDefault="00017B71" w:rsidP="000824E4">
            <w:pPr>
              <w:jc w:val="both"/>
            </w:pPr>
          </w:p>
        </w:tc>
      </w:tr>
    </w:tbl>
    <w:p w14:paraId="3E283B47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2876EEF5" w14:textId="77777777" w:rsidR="00017B71" w:rsidRDefault="00017B71" w:rsidP="00017B71">
      <w:r w:rsidRPr="006605C9">
        <w:t>усп</w:t>
      </w:r>
      <w:r>
        <w:t xml:space="preserve">ешно прошел(ла) </w:t>
      </w:r>
      <w:r w:rsidR="005E0C27">
        <w:t>производственную</w:t>
      </w:r>
      <w:r w:rsidRPr="006605C9">
        <w:t xml:space="preserve"> практику по профессиональному модулю</w:t>
      </w:r>
      <w:r>
        <w:t xml:space="preserve"> </w:t>
      </w:r>
    </w:p>
    <w:p w14:paraId="75B9F083" w14:textId="77777777" w:rsidR="000E740A" w:rsidRPr="00806CCB" w:rsidRDefault="000E740A" w:rsidP="00017B71"/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E2FF4" w:rsidRPr="007B5280" w14:paraId="1122210E" w14:textId="77777777">
        <w:tc>
          <w:tcPr>
            <w:tcW w:w="10008" w:type="dxa"/>
          </w:tcPr>
          <w:p w14:paraId="794CC4AD" w14:textId="77777777" w:rsidR="007E2FF4" w:rsidRPr="00067095" w:rsidRDefault="00A2345A" w:rsidP="00833D06">
            <w:r>
              <w:rPr>
                <w:szCs w:val="28"/>
              </w:rPr>
              <w:t>Обеспечение информационной безопасности инфокоммуникационных сетей и систем связи</w:t>
            </w:r>
          </w:p>
        </w:tc>
      </w:tr>
      <w:tr w:rsidR="007E2FF4" w:rsidRPr="007B5280" w14:paraId="65BCF8F3" w14:textId="77777777">
        <w:tc>
          <w:tcPr>
            <w:tcW w:w="10008" w:type="dxa"/>
            <w:tcBorders>
              <w:top w:val="single" w:sz="4" w:space="0" w:color="auto"/>
            </w:tcBorders>
          </w:tcPr>
          <w:p w14:paraId="655AC178" w14:textId="77777777" w:rsidR="007E2FF4" w:rsidRPr="00067095" w:rsidRDefault="007E2FF4" w:rsidP="007E2FF4">
            <w:pPr>
              <w:rPr>
                <w:color w:val="000000"/>
              </w:rPr>
            </w:pPr>
          </w:p>
        </w:tc>
      </w:tr>
    </w:tbl>
    <w:p w14:paraId="1DA772BF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3BE9D584" w14:textId="78364370" w:rsidR="00017B71" w:rsidRPr="006605C9" w:rsidRDefault="007E2FF4" w:rsidP="00017B71">
      <w:r>
        <w:t>в объеме 72</w:t>
      </w:r>
      <w:r w:rsidR="00017B71">
        <w:t xml:space="preserve"> </w:t>
      </w:r>
      <w:r w:rsidR="00017B71" w:rsidRPr="006605C9">
        <w:t xml:space="preserve">часов </w:t>
      </w:r>
      <w:proofErr w:type="gramStart"/>
      <w:r w:rsidR="00017B71" w:rsidRPr="006605C9">
        <w:t>с  «</w:t>
      </w:r>
      <w:proofErr w:type="gramEnd"/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442023">
        <w:t>2</w:t>
      </w:r>
      <w:r w:rsidR="00017B71" w:rsidRPr="00B90A94">
        <w:t>__</w:t>
      </w:r>
      <w:r w:rsidR="00017B71">
        <w:t xml:space="preserve"> </w:t>
      </w:r>
      <w:r w:rsidR="00017B71" w:rsidRPr="006605C9">
        <w:t>г. по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442023">
        <w:t>2</w:t>
      </w:r>
      <w:r w:rsidR="00017B71" w:rsidRPr="00B90A94">
        <w:t>__</w:t>
      </w:r>
      <w:r w:rsidR="00017B71">
        <w:t xml:space="preserve"> </w:t>
      </w:r>
      <w:r w:rsidR="00017B71" w:rsidRPr="006605C9">
        <w:t>г.</w:t>
      </w:r>
      <w:r w:rsidR="00017B71">
        <w:t xml:space="preserve"> в </w:t>
      </w:r>
    </w:p>
    <w:p w14:paraId="14B0F169" w14:textId="77777777" w:rsidR="00017B71" w:rsidRPr="006605C9" w:rsidRDefault="00017B71" w:rsidP="00017B71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17B71" w:rsidRPr="00806CCB" w14:paraId="6084A6A0" w14:textId="77777777">
        <w:trPr>
          <w:trHeight w:val="135"/>
        </w:trPr>
        <w:tc>
          <w:tcPr>
            <w:tcW w:w="9571" w:type="dxa"/>
            <w:shd w:val="clear" w:color="auto" w:fill="auto"/>
          </w:tcPr>
          <w:p w14:paraId="632A156B" w14:textId="77777777" w:rsidR="00017B71" w:rsidRPr="00806CCB" w:rsidRDefault="00017B71" w:rsidP="000824E4"/>
        </w:tc>
      </w:tr>
      <w:tr w:rsidR="00017B71" w:rsidRPr="00806CCB" w14:paraId="021415D3" w14:textId="77777777">
        <w:trPr>
          <w:trHeight w:val="135"/>
        </w:trPr>
        <w:tc>
          <w:tcPr>
            <w:tcW w:w="9571" w:type="dxa"/>
            <w:shd w:val="clear" w:color="auto" w:fill="auto"/>
          </w:tcPr>
          <w:p w14:paraId="5BF93286" w14:textId="77777777" w:rsidR="00017B71" w:rsidRPr="00806CCB" w:rsidRDefault="00017B71" w:rsidP="000824E4"/>
        </w:tc>
      </w:tr>
    </w:tbl>
    <w:p w14:paraId="5795FCA5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300A1A3D" w14:textId="77777777" w:rsidR="00017B71" w:rsidRPr="006605C9" w:rsidRDefault="00017B71" w:rsidP="00017B71"/>
    <w:p w14:paraId="0E9D6DE8" w14:textId="77777777" w:rsidR="00017B71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pPr w:leftFromText="180" w:rightFromText="180" w:vertAnchor="text" w:horzAnchor="margin" w:tblpX="-67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4684"/>
        <w:gridCol w:w="2965"/>
      </w:tblGrid>
      <w:tr w:rsidR="002E4830" w:rsidRPr="002E4830" w14:paraId="382D53A0" w14:textId="77777777" w:rsidTr="00E312EC">
        <w:tc>
          <w:tcPr>
            <w:tcW w:w="2346" w:type="dxa"/>
          </w:tcPr>
          <w:p w14:paraId="488E054B" w14:textId="77777777" w:rsidR="002E4830" w:rsidRPr="002E4830" w:rsidRDefault="002E4830" w:rsidP="00E312EC">
            <w:pPr>
              <w:rPr>
                <w:b/>
                <w:sz w:val="22"/>
              </w:rPr>
            </w:pPr>
            <w:r w:rsidRPr="002E4830">
              <w:rPr>
                <w:b/>
                <w:sz w:val="22"/>
              </w:rPr>
              <w:t xml:space="preserve">Результаты </w:t>
            </w:r>
          </w:p>
          <w:p w14:paraId="0B6DE7F0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b/>
                <w:sz w:val="22"/>
              </w:rPr>
              <w:t>(освоенные общие компетенции)</w:t>
            </w:r>
          </w:p>
        </w:tc>
        <w:tc>
          <w:tcPr>
            <w:tcW w:w="4709" w:type="dxa"/>
          </w:tcPr>
          <w:p w14:paraId="1267A5ED" w14:textId="77777777" w:rsidR="002E4830" w:rsidRPr="002E4830" w:rsidRDefault="002E4830" w:rsidP="00E312EC">
            <w:pPr>
              <w:tabs>
                <w:tab w:val="left" w:pos="252"/>
              </w:tabs>
              <w:rPr>
                <w:sz w:val="22"/>
              </w:rPr>
            </w:pPr>
            <w:r w:rsidRPr="002E4830">
              <w:rPr>
                <w:b/>
                <w:sz w:val="22"/>
              </w:rPr>
              <w:t>Основные показатели оценки результата</w:t>
            </w:r>
          </w:p>
        </w:tc>
        <w:tc>
          <w:tcPr>
            <w:tcW w:w="2976" w:type="dxa"/>
          </w:tcPr>
          <w:p w14:paraId="2D55305E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b/>
                <w:sz w:val="22"/>
              </w:rPr>
              <w:t>Формы и методы контроля и оценки</w:t>
            </w:r>
          </w:p>
        </w:tc>
      </w:tr>
      <w:tr w:rsidR="002E4830" w:rsidRPr="002E4830" w14:paraId="3FE116EE" w14:textId="77777777" w:rsidTr="00E312EC">
        <w:tc>
          <w:tcPr>
            <w:tcW w:w="2346" w:type="dxa"/>
          </w:tcPr>
          <w:p w14:paraId="3DEDF3EC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709" w:type="dxa"/>
          </w:tcPr>
          <w:p w14:paraId="6CB3738E" w14:textId="77777777" w:rsidR="002E4830" w:rsidRPr="002E4830" w:rsidRDefault="002E4830" w:rsidP="00E312EC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sz w:val="22"/>
              </w:rPr>
            </w:pPr>
            <w:r w:rsidRPr="002E4830">
              <w:rPr>
                <w:sz w:val="22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3B651216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976" w:type="dxa"/>
            <w:vMerge w:val="restart"/>
          </w:tcPr>
          <w:p w14:paraId="2F73A771" w14:textId="77777777" w:rsidR="002E4830" w:rsidRPr="002E4830" w:rsidRDefault="002E4830" w:rsidP="00E312EC">
            <w:pPr>
              <w:rPr>
                <w:sz w:val="22"/>
              </w:rPr>
            </w:pPr>
          </w:p>
          <w:p w14:paraId="02EB5E8A" w14:textId="77777777" w:rsidR="002E4830" w:rsidRPr="002E4830" w:rsidRDefault="002E4830" w:rsidP="00E312EC">
            <w:pPr>
              <w:rPr>
                <w:sz w:val="22"/>
              </w:rPr>
            </w:pPr>
          </w:p>
          <w:p w14:paraId="1A96885C" w14:textId="77777777" w:rsidR="002E4830" w:rsidRPr="002E4830" w:rsidRDefault="002E4830" w:rsidP="00E312EC">
            <w:pPr>
              <w:rPr>
                <w:sz w:val="22"/>
              </w:rPr>
            </w:pPr>
          </w:p>
          <w:p w14:paraId="1BF9FC0E" w14:textId="77777777" w:rsidR="002E4830" w:rsidRPr="002E4830" w:rsidRDefault="002E4830" w:rsidP="00E312EC">
            <w:pPr>
              <w:rPr>
                <w:sz w:val="22"/>
              </w:rPr>
            </w:pPr>
          </w:p>
          <w:p w14:paraId="60476C44" w14:textId="77777777" w:rsidR="002E4830" w:rsidRPr="002E4830" w:rsidRDefault="002E4830" w:rsidP="00E312EC">
            <w:pPr>
              <w:rPr>
                <w:sz w:val="22"/>
              </w:rPr>
            </w:pPr>
          </w:p>
          <w:p w14:paraId="2F115BF9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8022F2E" w14:textId="77777777" w:rsidR="002E4830" w:rsidRPr="002E4830" w:rsidRDefault="002E4830" w:rsidP="00E312EC">
            <w:pPr>
              <w:rPr>
                <w:sz w:val="22"/>
              </w:rPr>
            </w:pPr>
          </w:p>
          <w:p w14:paraId="16D8DBBE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1872CE4F" w14:textId="77777777" w:rsidR="002E4830" w:rsidRPr="002E4830" w:rsidRDefault="002E4830" w:rsidP="00E312EC">
            <w:pPr>
              <w:rPr>
                <w:sz w:val="22"/>
              </w:rPr>
            </w:pPr>
          </w:p>
          <w:p w14:paraId="07616EB7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Экзамен</w:t>
            </w:r>
          </w:p>
        </w:tc>
      </w:tr>
      <w:tr w:rsidR="002E4830" w:rsidRPr="002E4830" w14:paraId="5E37BE96" w14:textId="77777777" w:rsidTr="00E312EC">
        <w:tc>
          <w:tcPr>
            <w:tcW w:w="2346" w:type="dxa"/>
          </w:tcPr>
          <w:p w14:paraId="393987FF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ОП </w:t>
            </w:r>
            <w:proofErr w:type="gramStart"/>
            <w:r w:rsidRPr="002E4830">
              <w:rPr>
                <w:sz w:val="22"/>
              </w:rPr>
              <w:t>02.Осуществлять</w:t>
            </w:r>
            <w:proofErr w:type="gramEnd"/>
            <w:r w:rsidRPr="002E4830">
              <w:rPr>
                <w:sz w:val="22"/>
              </w:rPr>
              <w:t xml:space="preserve">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709" w:type="dxa"/>
          </w:tcPr>
          <w:p w14:paraId="6F230BD0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976" w:type="dxa"/>
            <w:vMerge/>
          </w:tcPr>
          <w:p w14:paraId="2E892406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14E62A65" w14:textId="77777777" w:rsidTr="00E312EC">
        <w:tc>
          <w:tcPr>
            <w:tcW w:w="2346" w:type="dxa"/>
          </w:tcPr>
          <w:p w14:paraId="1B977A7A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709" w:type="dxa"/>
          </w:tcPr>
          <w:p w14:paraId="1D426913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демонстрация ответственности за принятые решения</w:t>
            </w:r>
          </w:p>
          <w:p w14:paraId="17C5ADB6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976" w:type="dxa"/>
            <w:vMerge/>
          </w:tcPr>
          <w:p w14:paraId="15A5CE40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2A649022" w14:textId="77777777" w:rsidTr="00E312EC">
        <w:tc>
          <w:tcPr>
            <w:tcW w:w="2346" w:type="dxa"/>
          </w:tcPr>
          <w:p w14:paraId="5CF5208F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709" w:type="dxa"/>
          </w:tcPr>
          <w:p w14:paraId="42EEECCF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2FF9963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обоснованность анализа работы членов команды (подчиненных)</w:t>
            </w:r>
          </w:p>
        </w:tc>
        <w:tc>
          <w:tcPr>
            <w:tcW w:w="2976" w:type="dxa"/>
            <w:vMerge/>
          </w:tcPr>
          <w:p w14:paraId="02AC6327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79EB4D50" w14:textId="77777777" w:rsidTr="00E312EC">
        <w:tc>
          <w:tcPr>
            <w:tcW w:w="2346" w:type="dxa"/>
          </w:tcPr>
          <w:p w14:paraId="6EFA2E56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05.</w:t>
            </w:r>
            <w:r w:rsidRPr="002E4830">
              <w:rPr>
                <w:sz w:val="22"/>
                <w:lang w:eastAsia="en-US"/>
              </w:rPr>
              <w:t xml:space="preserve"> Осуществлять устную и письменную коммуникацию на </w:t>
            </w:r>
            <w:r w:rsidRPr="002E4830">
              <w:rPr>
                <w:sz w:val="22"/>
                <w:lang w:eastAsia="en-US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4709" w:type="dxa"/>
          </w:tcPr>
          <w:p w14:paraId="0ED07CC0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lastRenderedPageBreak/>
              <w:t>-грамотность устной и письменной речи,</w:t>
            </w:r>
          </w:p>
          <w:p w14:paraId="6F4E8D9D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ясность формулирования и изложения мыслей</w:t>
            </w:r>
          </w:p>
        </w:tc>
        <w:tc>
          <w:tcPr>
            <w:tcW w:w="2976" w:type="dxa"/>
            <w:vMerge/>
          </w:tcPr>
          <w:p w14:paraId="339BC542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0BBECEC6" w14:textId="77777777" w:rsidTr="00E312EC">
        <w:tc>
          <w:tcPr>
            <w:tcW w:w="2346" w:type="dxa"/>
          </w:tcPr>
          <w:p w14:paraId="5301FC2F" w14:textId="7F9A1C2E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ОК 06.  </w:t>
            </w:r>
            <w:r w:rsidR="00442023"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  <w:tc>
          <w:tcPr>
            <w:tcW w:w="4709" w:type="dxa"/>
          </w:tcPr>
          <w:p w14:paraId="0E347650" w14:textId="77777777" w:rsidR="002E4830" w:rsidRPr="002E4830" w:rsidRDefault="002E4830" w:rsidP="00E312EC">
            <w:pPr>
              <w:rPr>
                <w:bCs/>
                <w:sz w:val="22"/>
              </w:rPr>
            </w:pPr>
            <w:r w:rsidRPr="002E4830">
              <w:rPr>
                <w:bCs/>
                <w:sz w:val="22"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0DAB895F" w14:textId="77777777" w:rsidR="002E4830" w:rsidRPr="002E4830" w:rsidRDefault="002E4830" w:rsidP="00E312EC">
            <w:pPr>
              <w:rPr>
                <w:sz w:val="22"/>
              </w:rPr>
            </w:pPr>
          </w:p>
        </w:tc>
        <w:tc>
          <w:tcPr>
            <w:tcW w:w="2976" w:type="dxa"/>
            <w:vMerge/>
          </w:tcPr>
          <w:p w14:paraId="08C1BEBB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0DC5D909" w14:textId="77777777" w:rsidTr="00E312EC">
        <w:tc>
          <w:tcPr>
            <w:tcW w:w="2346" w:type="dxa"/>
          </w:tcPr>
          <w:p w14:paraId="320F364E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709" w:type="dxa"/>
          </w:tcPr>
          <w:p w14:paraId="0CA326E8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6A183A37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976" w:type="dxa"/>
            <w:vMerge/>
          </w:tcPr>
          <w:p w14:paraId="3E7E4911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454D280D" w14:textId="77777777" w:rsidTr="00E312EC">
        <w:tc>
          <w:tcPr>
            <w:tcW w:w="2346" w:type="dxa"/>
          </w:tcPr>
          <w:p w14:paraId="7A23E929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709" w:type="dxa"/>
          </w:tcPr>
          <w:p w14:paraId="4EB4C141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0766C218" w14:textId="77777777" w:rsidR="002E4830" w:rsidRPr="002E4830" w:rsidRDefault="002E4830" w:rsidP="00E312EC">
            <w:pPr>
              <w:rPr>
                <w:sz w:val="22"/>
              </w:rPr>
            </w:pPr>
          </w:p>
        </w:tc>
        <w:tc>
          <w:tcPr>
            <w:tcW w:w="2976" w:type="dxa"/>
            <w:vMerge/>
          </w:tcPr>
          <w:p w14:paraId="0C30C047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087D83B0" w14:textId="77777777" w:rsidTr="00E312EC">
        <w:tc>
          <w:tcPr>
            <w:tcW w:w="2346" w:type="dxa"/>
          </w:tcPr>
          <w:p w14:paraId="3C0666C5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709" w:type="dxa"/>
          </w:tcPr>
          <w:p w14:paraId="5CA16A8F" w14:textId="77777777" w:rsidR="002E4830" w:rsidRPr="002E4830" w:rsidRDefault="002E4830" w:rsidP="00E312EC">
            <w:pPr>
              <w:pStyle w:val="af"/>
              <w:rPr>
                <w:sz w:val="22"/>
                <w:lang w:val="ru-RU"/>
              </w:rPr>
            </w:pPr>
            <w:r w:rsidRPr="002E4830">
              <w:rPr>
                <w:bCs/>
                <w:sz w:val="22"/>
                <w:lang w:val="ru-RU"/>
              </w:rPr>
              <w:t>- эффективность использования и</w:t>
            </w:r>
            <w:r w:rsidRPr="002E4830">
              <w:rPr>
                <w:sz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976" w:type="dxa"/>
            <w:vMerge/>
          </w:tcPr>
          <w:p w14:paraId="3781C55E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14:paraId="526EB188" w14:textId="77777777" w:rsidTr="00E312EC">
        <w:trPr>
          <w:trHeight w:val="1706"/>
        </w:trPr>
        <w:tc>
          <w:tcPr>
            <w:tcW w:w="2346" w:type="dxa"/>
          </w:tcPr>
          <w:p w14:paraId="5231B6ED" w14:textId="57D941F0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10. Пользоваться профессиональной документацией на государственном и иностранном язык</w:t>
            </w:r>
            <w:r w:rsidR="00442023">
              <w:rPr>
                <w:sz w:val="22"/>
              </w:rPr>
              <w:t>ах</w:t>
            </w:r>
            <w:r w:rsidRPr="002E4830">
              <w:rPr>
                <w:sz w:val="22"/>
              </w:rPr>
              <w:t>.</w:t>
            </w:r>
          </w:p>
        </w:tc>
        <w:tc>
          <w:tcPr>
            <w:tcW w:w="4709" w:type="dxa"/>
          </w:tcPr>
          <w:p w14:paraId="58438095" w14:textId="77777777"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976" w:type="dxa"/>
            <w:vMerge/>
          </w:tcPr>
          <w:p w14:paraId="30A8AFD8" w14:textId="77777777" w:rsidR="002E4830" w:rsidRPr="002E4830" w:rsidRDefault="002E4830" w:rsidP="00E312EC">
            <w:pPr>
              <w:rPr>
                <w:sz w:val="22"/>
              </w:rPr>
            </w:pPr>
          </w:p>
        </w:tc>
      </w:tr>
    </w:tbl>
    <w:p w14:paraId="7B9D93DB" w14:textId="77777777" w:rsidR="002E4830" w:rsidRDefault="002E4830" w:rsidP="00017B71">
      <w:pPr>
        <w:jc w:val="center"/>
        <w:rPr>
          <w:b/>
        </w:rPr>
      </w:pPr>
    </w:p>
    <w:p w14:paraId="673E3683" w14:textId="77777777" w:rsidR="002E4830" w:rsidRDefault="002E4830" w:rsidP="00017B71">
      <w:pPr>
        <w:jc w:val="center"/>
        <w:rPr>
          <w:b/>
        </w:rPr>
      </w:pPr>
    </w:p>
    <w:p w14:paraId="58BE2677" w14:textId="77777777" w:rsidR="002E4830" w:rsidRDefault="002E4830" w:rsidP="00017B71">
      <w:pPr>
        <w:jc w:val="center"/>
        <w:rPr>
          <w:b/>
        </w:rPr>
      </w:pPr>
    </w:p>
    <w:p w14:paraId="11D68C22" w14:textId="77777777" w:rsidR="002E4830" w:rsidRDefault="002E4830" w:rsidP="00017B71">
      <w:pPr>
        <w:jc w:val="center"/>
        <w:rPr>
          <w:b/>
        </w:rPr>
      </w:pPr>
    </w:p>
    <w:p w14:paraId="2DDD3284" w14:textId="77777777" w:rsidR="00017B71" w:rsidRDefault="00017B71" w:rsidP="00017B71">
      <w:pPr>
        <w:jc w:val="center"/>
        <w:rPr>
          <w:b/>
        </w:rPr>
      </w:pPr>
      <w:r w:rsidRPr="006605C9">
        <w:rPr>
          <w:b/>
        </w:rPr>
        <w:lastRenderedPageBreak/>
        <w:t>Виды и качество выполнения работ с целью оценки сформированности профессиональных компетенций</w:t>
      </w:r>
    </w:p>
    <w:p w14:paraId="19E7C859" w14:textId="77777777" w:rsidR="002E4830" w:rsidRDefault="002E4830" w:rsidP="00017B71">
      <w:pPr>
        <w:jc w:val="center"/>
        <w:rPr>
          <w:b/>
        </w:rPr>
      </w:pPr>
    </w:p>
    <w:tbl>
      <w:tblPr>
        <w:tblW w:w="100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4961"/>
        <w:gridCol w:w="2942"/>
      </w:tblGrid>
      <w:tr w:rsidR="00B93087" w:rsidRPr="00A56FF1" w14:paraId="14CB7462" w14:textId="77777777" w:rsidTr="00B93087">
        <w:trPr>
          <w:trHeight w:val="1098"/>
        </w:trPr>
        <w:tc>
          <w:tcPr>
            <w:tcW w:w="2126" w:type="dxa"/>
          </w:tcPr>
          <w:p w14:paraId="6BFDC25D" w14:textId="77777777" w:rsidR="00B93087" w:rsidRPr="00A56FF1" w:rsidRDefault="00B93087" w:rsidP="00E12DBE">
            <w:pPr>
              <w:suppressAutoHyphens/>
              <w:jc w:val="center"/>
            </w:pPr>
            <w:r w:rsidRPr="00A56FF1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1" w:type="dxa"/>
          </w:tcPr>
          <w:p w14:paraId="0116674B" w14:textId="77777777" w:rsidR="00B93087" w:rsidRPr="00A56FF1" w:rsidRDefault="00B93087" w:rsidP="00E12DBE">
            <w:pPr>
              <w:suppressAutoHyphens/>
              <w:jc w:val="center"/>
            </w:pPr>
          </w:p>
          <w:p w14:paraId="53856550" w14:textId="77777777" w:rsidR="00B93087" w:rsidRPr="00A56FF1" w:rsidRDefault="00B93087" w:rsidP="00E12DBE">
            <w:pPr>
              <w:suppressAutoHyphens/>
              <w:jc w:val="center"/>
            </w:pPr>
            <w:r w:rsidRPr="00A56FF1">
              <w:t>Критерии оценки</w:t>
            </w:r>
          </w:p>
        </w:tc>
        <w:tc>
          <w:tcPr>
            <w:tcW w:w="2942" w:type="dxa"/>
          </w:tcPr>
          <w:p w14:paraId="3F8C8954" w14:textId="77777777" w:rsidR="00B93087" w:rsidRPr="00A56FF1" w:rsidRDefault="00B93087" w:rsidP="00E12DBE">
            <w:pPr>
              <w:suppressAutoHyphens/>
              <w:jc w:val="center"/>
            </w:pPr>
          </w:p>
          <w:p w14:paraId="0D7D239A" w14:textId="77777777" w:rsidR="00B93087" w:rsidRPr="00A56FF1" w:rsidRDefault="00B93087" w:rsidP="00E12DBE">
            <w:pPr>
              <w:suppressAutoHyphens/>
              <w:jc w:val="center"/>
            </w:pPr>
            <w:r w:rsidRPr="00A56FF1">
              <w:t>Методы оценки</w:t>
            </w:r>
          </w:p>
        </w:tc>
      </w:tr>
      <w:tr w:rsidR="00B93087" w:rsidRPr="00A56FF1" w14:paraId="5BA98C18" w14:textId="77777777" w:rsidTr="00B93087">
        <w:trPr>
          <w:trHeight w:val="698"/>
        </w:trPr>
        <w:tc>
          <w:tcPr>
            <w:tcW w:w="2126" w:type="dxa"/>
          </w:tcPr>
          <w:p w14:paraId="5C3C983C" w14:textId="77777777" w:rsidR="00B93087" w:rsidRPr="00A56FF1" w:rsidRDefault="00B93087" w:rsidP="00E12DBE">
            <w:pPr>
              <w:suppressAutoHyphens/>
            </w:pPr>
            <w:r w:rsidRPr="00A56FF1">
              <w:t>ПК 3.1. Выявлять угрозы и уязвимости в сетевой инфраструктуре с использованием системы анализа защищенности</w:t>
            </w:r>
          </w:p>
        </w:tc>
        <w:tc>
          <w:tcPr>
            <w:tcW w:w="4961" w:type="dxa"/>
            <w:vMerge w:val="restart"/>
          </w:tcPr>
          <w:p w14:paraId="1BA91E53" w14:textId="77777777" w:rsidR="00B93087" w:rsidRPr="00EA4B8B" w:rsidRDefault="00B93087" w:rsidP="00E12DBE">
            <w:pPr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EA4B8B">
              <w:rPr>
                <w:rFonts w:eastAsia="PMingLiU"/>
                <w:sz w:val="22"/>
                <w:szCs w:val="22"/>
              </w:rPr>
              <w:t>Оценка «</w:t>
            </w:r>
            <w:r w:rsidRPr="00EA4B8B">
              <w:rPr>
                <w:rFonts w:eastAsia="PMingLiU"/>
                <w:b/>
                <w:sz w:val="22"/>
                <w:szCs w:val="22"/>
              </w:rPr>
              <w:t>отлично</w:t>
            </w:r>
            <w:r w:rsidRPr="00EA4B8B">
              <w:rPr>
                <w:rFonts w:eastAsia="PMingLiU"/>
                <w:sz w:val="22"/>
                <w:szCs w:val="22"/>
              </w:rPr>
              <w:t xml:space="preserve">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41FD188A" w14:textId="77777777" w:rsidR="00B93087" w:rsidRPr="00EA4B8B" w:rsidRDefault="00B93087" w:rsidP="00E12DBE">
            <w:pPr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EA4B8B">
              <w:rPr>
                <w:rFonts w:eastAsia="PMingLiU"/>
                <w:sz w:val="22"/>
                <w:szCs w:val="22"/>
              </w:rPr>
              <w:t>Оценка «</w:t>
            </w:r>
            <w:r w:rsidRPr="00EA4B8B">
              <w:rPr>
                <w:rFonts w:eastAsia="PMingLiU"/>
                <w:b/>
                <w:sz w:val="22"/>
                <w:szCs w:val="22"/>
              </w:rPr>
              <w:t>хорошо</w:t>
            </w:r>
            <w:r w:rsidRPr="00EA4B8B">
              <w:rPr>
                <w:rFonts w:eastAsia="PMingLiU"/>
                <w:sz w:val="22"/>
                <w:szCs w:val="22"/>
              </w:rPr>
              <w:t xml:space="preserve">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25A33D6D" w14:textId="77777777" w:rsidR="00B93087" w:rsidRPr="009F4AD8" w:rsidRDefault="00B93087" w:rsidP="00E12DBE">
            <w:pPr>
              <w:spacing w:after="200" w:line="276" w:lineRule="auto"/>
              <w:rPr>
                <w:rFonts w:eastAsia="PMingLiU"/>
                <w:color w:val="FF0000"/>
                <w:sz w:val="22"/>
                <w:szCs w:val="22"/>
                <w:highlight w:val="yellow"/>
              </w:rPr>
            </w:pPr>
            <w:r w:rsidRPr="00EA4B8B">
              <w:rPr>
                <w:rFonts w:eastAsia="PMingLiU"/>
                <w:sz w:val="22"/>
                <w:szCs w:val="22"/>
              </w:rPr>
              <w:t>Оценка «</w:t>
            </w:r>
            <w:r w:rsidRPr="00EA4B8B">
              <w:rPr>
                <w:rFonts w:eastAsia="PMingLiU"/>
                <w:b/>
                <w:sz w:val="22"/>
                <w:szCs w:val="22"/>
              </w:rPr>
              <w:t>удовлетворительно</w:t>
            </w:r>
            <w:r w:rsidRPr="00EA4B8B">
              <w:rPr>
                <w:rFonts w:eastAsia="PMingLiU"/>
                <w:sz w:val="22"/>
                <w:szCs w:val="22"/>
              </w:rPr>
              <w:t xml:space="preserve">» - алгоритм разработан и соответствует заданию. </w:t>
            </w:r>
          </w:p>
        </w:tc>
        <w:tc>
          <w:tcPr>
            <w:tcW w:w="2942" w:type="dxa"/>
          </w:tcPr>
          <w:p w14:paraId="02784988" w14:textId="77777777" w:rsidR="00B93087" w:rsidRPr="00A56FF1" w:rsidRDefault="00B93087" w:rsidP="00E12DBE">
            <w:pPr>
              <w:suppressAutoHyphens/>
              <w:rPr>
                <w:i/>
              </w:rPr>
            </w:pPr>
          </w:p>
        </w:tc>
      </w:tr>
      <w:tr w:rsidR="00B93087" w:rsidRPr="00A56FF1" w14:paraId="0ACB0ED3" w14:textId="77777777" w:rsidTr="00B93087">
        <w:tc>
          <w:tcPr>
            <w:tcW w:w="2126" w:type="dxa"/>
          </w:tcPr>
          <w:p w14:paraId="12705C93" w14:textId="77777777" w:rsidR="00B93087" w:rsidRPr="00A56FF1" w:rsidRDefault="00B93087" w:rsidP="00E12DBE">
            <w:pPr>
              <w:rPr>
                <w:i/>
              </w:rPr>
            </w:pPr>
            <w:r w:rsidRPr="00A56FF1">
              <w:rPr>
                <w:bCs/>
                <w:lang w:eastAsia="en-US"/>
              </w:rPr>
              <w:t>ПК 3.2. Разрабатывать комплекс методов и средств защиты информации в инфокоммуникационных сетях и системах связи.</w:t>
            </w:r>
          </w:p>
        </w:tc>
        <w:tc>
          <w:tcPr>
            <w:tcW w:w="4961" w:type="dxa"/>
            <w:vMerge/>
          </w:tcPr>
          <w:p w14:paraId="7B9C3470" w14:textId="77777777" w:rsidR="00B93087" w:rsidRPr="00A56FF1" w:rsidRDefault="00B93087" w:rsidP="00E12DBE">
            <w:pPr>
              <w:rPr>
                <w:bCs/>
                <w:lang w:eastAsia="en-US"/>
              </w:rPr>
            </w:pPr>
          </w:p>
        </w:tc>
        <w:tc>
          <w:tcPr>
            <w:tcW w:w="2942" w:type="dxa"/>
          </w:tcPr>
          <w:p w14:paraId="3294A001" w14:textId="77777777" w:rsidR="00B93087" w:rsidRPr="00A56FF1" w:rsidRDefault="00B93087" w:rsidP="00E12DBE">
            <w:pPr>
              <w:rPr>
                <w:i/>
              </w:rPr>
            </w:pPr>
          </w:p>
        </w:tc>
      </w:tr>
      <w:tr w:rsidR="00B93087" w:rsidRPr="00A56FF1" w14:paraId="28DB578C" w14:textId="77777777" w:rsidTr="00B93087">
        <w:tc>
          <w:tcPr>
            <w:tcW w:w="2126" w:type="dxa"/>
          </w:tcPr>
          <w:p w14:paraId="2B045A91" w14:textId="77777777" w:rsidR="00B93087" w:rsidRPr="00A56FF1" w:rsidRDefault="00B93087" w:rsidP="00E12DBE">
            <w:r w:rsidRPr="00A56FF1">
              <w:rPr>
                <w:bCs/>
                <w:lang w:eastAsia="en-US"/>
              </w:rPr>
              <w:t xml:space="preserve">ПК 3.3. Осуществлять текущее администрирование для защиты инфокоммуникационных сетей и систем связи с использованием </w:t>
            </w:r>
            <w:r w:rsidRPr="00A56FF1">
              <w:rPr>
                <w:lang w:eastAsia="en-US"/>
              </w:rPr>
              <w:t>специализированного программного обеспечения и оборудования.</w:t>
            </w:r>
          </w:p>
        </w:tc>
        <w:tc>
          <w:tcPr>
            <w:tcW w:w="4961" w:type="dxa"/>
            <w:vMerge/>
          </w:tcPr>
          <w:p w14:paraId="61134311" w14:textId="77777777" w:rsidR="00B93087" w:rsidRPr="00A56FF1" w:rsidRDefault="00B93087" w:rsidP="00E12DBE"/>
        </w:tc>
        <w:tc>
          <w:tcPr>
            <w:tcW w:w="2942" w:type="dxa"/>
          </w:tcPr>
          <w:p w14:paraId="3B00CD93" w14:textId="77777777" w:rsidR="00B93087" w:rsidRPr="00A56FF1" w:rsidRDefault="00B93087" w:rsidP="00E12DBE">
            <w:pPr>
              <w:rPr>
                <w:i/>
              </w:rPr>
            </w:pPr>
          </w:p>
        </w:tc>
      </w:tr>
      <w:tr w:rsidR="00EA08A9" w:rsidRPr="00A56FF1" w14:paraId="58179382" w14:textId="77777777" w:rsidTr="00B93087">
        <w:tc>
          <w:tcPr>
            <w:tcW w:w="2126" w:type="dxa"/>
          </w:tcPr>
          <w:p w14:paraId="01BA52DB" w14:textId="77777777" w:rsidR="00EA08A9" w:rsidRDefault="00EA08A9" w:rsidP="00EA08A9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6409497D" w14:textId="77777777" w:rsidR="00EA08A9" w:rsidRDefault="00EA08A9" w:rsidP="00EA08A9">
            <w:pPr>
              <w:rPr>
                <w:i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53552783" w14:textId="77777777" w:rsidR="00EA08A9" w:rsidRDefault="00EA08A9" w:rsidP="00EA08A9">
            <w:pPr>
              <w:rPr>
                <w:i/>
                <w:lang w:eastAsia="en-US"/>
              </w:rPr>
            </w:pPr>
            <w:r w:rsidRPr="00B44EA4">
              <w:rPr>
                <w:i/>
                <w:lang w:eastAsia="en-US"/>
              </w:rPr>
              <w:t>каждый вид работы по</w:t>
            </w:r>
          </w:p>
          <w:p w14:paraId="04D9BB0A" w14:textId="77777777" w:rsidR="00EA08A9" w:rsidRPr="00A56FF1" w:rsidRDefault="00EA08A9" w:rsidP="00EA08A9">
            <w:pPr>
              <w:rPr>
                <w:bCs/>
                <w:lang w:eastAsia="en-US"/>
              </w:rPr>
            </w:pPr>
            <w:r w:rsidRPr="00B44EA4">
              <w:rPr>
                <w:i/>
                <w:lang w:eastAsia="en-US"/>
              </w:rPr>
              <w:t>пятибалльной шкале</w:t>
            </w:r>
            <w:r w:rsidRPr="00B44EA4">
              <w:rPr>
                <w:lang w:eastAsia="en-US"/>
              </w:rPr>
              <w:t>)</w:t>
            </w:r>
          </w:p>
        </w:tc>
        <w:tc>
          <w:tcPr>
            <w:tcW w:w="4961" w:type="dxa"/>
          </w:tcPr>
          <w:p w14:paraId="2FE91812" w14:textId="77777777" w:rsidR="00EA08A9" w:rsidRPr="00A56FF1" w:rsidRDefault="00EA08A9" w:rsidP="00E12DBE"/>
        </w:tc>
        <w:tc>
          <w:tcPr>
            <w:tcW w:w="2942" w:type="dxa"/>
          </w:tcPr>
          <w:p w14:paraId="1C4D2F2D" w14:textId="77777777" w:rsidR="00EA08A9" w:rsidRPr="00A56FF1" w:rsidRDefault="00EA08A9" w:rsidP="00E12DBE">
            <w:pPr>
              <w:rPr>
                <w:i/>
              </w:rPr>
            </w:pPr>
          </w:p>
        </w:tc>
      </w:tr>
    </w:tbl>
    <w:p w14:paraId="1B82CAFB" w14:textId="77777777" w:rsidR="00B93087" w:rsidRDefault="00B93087" w:rsidP="00017B71">
      <w:pPr>
        <w:jc w:val="center"/>
        <w:rPr>
          <w:b/>
        </w:rPr>
      </w:pPr>
    </w:p>
    <w:p w14:paraId="03B1B01E" w14:textId="77777777" w:rsidR="00B93087" w:rsidRPr="0087281C" w:rsidRDefault="00B93087" w:rsidP="00017B71">
      <w:pPr>
        <w:jc w:val="center"/>
        <w:rPr>
          <w:b/>
        </w:rPr>
      </w:pPr>
    </w:p>
    <w:p w14:paraId="52BE1376" w14:textId="77777777" w:rsidR="00017B71" w:rsidRPr="006E595D" w:rsidRDefault="00017B71" w:rsidP="00017B71">
      <w:pPr>
        <w:jc w:val="center"/>
        <w:rPr>
          <w:b/>
          <w:sz w:val="16"/>
          <w:szCs w:val="16"/>
        </w:rPr>
      </w:pPr>
    </w:p>
    <w:p w14:paraId="60FD8848" w14:textId="77777777" w:rsidR="00017B71" w:rsidRDefault="00017B71" w:rsidP="005E0C27">
      <w:pPr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79621A01" w14:textId="77777777" w:rsidR="00017B71" w:rsidRPr="006E595D" w:rsidRDefault="00017B71" w:rsidP="00017B71">
      <w:pPr>
        <w:jc w:val="center"/>
        <w:rPr>
          <w:sz w:val="16"/>
          <w:szCs w:val="16"/>
        </w:rPr>
      </w:pPr>
    </w:p>
    <w:p w14:paraId="438C8F20" w14:textId="77777777" w:rsidR="00017B71" w:rsidRPr="006605C9" w:rsidRDefault="00017B71" w:rsidP="00017B71">
      <w:r w:rsidRPr="006605C9">
        <w:rPr>
          <w:b/>
        </w:rPr>
        <w:lastRenderedPageBreak/>
        <w:t>Характеристика профессиональной деятельности ст</w:t>
      </w:r>
      <w:r w:rsidR="00AB7196">
        <w:rPr>
          <w:b/>
        </w:rPr>
        <w:t>удента во время производственной</w:t>
      </w:r>
      <w:r w:rsidRPr="006605C9">
        <w:rPr>
          <w:b/>
        </w:rPr>
        <w:t xml:space="preserve"> практики</w:t>
      </w:r>
      <w:r w:rsidRPr="006605C9"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025B94B9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0E65255F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59576EC6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0A419ACB" w14:textId="77777777" w:rsidR="00017B71" w:rsidRDefault="00017B71" w:rsidP="00017B71"/>
    <w:p w14:paraId="11DC10B3" w14:textId="08D13F80" w:rsidR="00017B71" w:rsidRPr="006605C9" w:rsidRDefault="00017B71" w:rsidP="00017B71">
      <w:r w:rsidRPr="006605C9">
        <w:t>Дата «</w:t>
      </w:r>
      <w:r>
        <w:t>_______</w:t>
      </w:r>
      <w:r w:rsidRPr="006605C9">
        <w:t>»</w:t>
      </w:r>
      <w:r>
        <w:t xml:space="preserve"> ____________________</w:t>
      </w:r>
      <w:proofErr w:type="gramStart"/>
      <w:r>
        <w:t xml:space="preserve">_  </w:t>
      </w:r>
      <w:r w:rsidRPr="006605C9">
        <w:t>20</w:t>
      </w:r>
      <w:r w:rsidR="00437F03">
        <w:t>2</w:t>
      </w:r>
      <w:proofErr w:type="gramEnd"/>
      <w:r>
        <w:t xml:space="preserve">___ </w:t>
      </w:r>
      <w:r w:rsidRPr="006605C9">
        <w:t>г.</w:t>
      </w:r>
    </w:p>
    <w:p w14:paraId="42796A49" w14:textId="77777777" w:rsidR="00017B71" w:rsidRDefault="00017B71" w:rsidP="00017B71"/>
    <w:p w14:paraId="46EF4265" w14:textId="77777777" w:rsidR="00017B71" w:rsidRDefault="00017B71" w:rsidP="00017B71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14:paraId="63D2E84B" w14:textId="77777777" w:rsidR="00017B71" w:rsidRDefault="00017B71" w:rsidP="00017B71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14:paraId="2D2669A7" w14:textId="77777777" w:rsidR="00017B71" w:rsidRDefault="00017B71" w:rsidP="00017B71"/>
    <w:p w14:paraId="35AFEE6E" w14:textId="77777777" w:rsidR="00017B71" w:rsidRDefault="00017B71" w:rsidP="00017B71">
      <w:r w:rsidRPr="006605C9">
        <w:t>Подпись руководителя базы практики</w:t>
      </w:r>
      <w:r>
        <w:t xml:space="preserve"> </w:t>
      </w:r>
      <w:r>
        <w:tab/>
      </w:r>
      <w:r>
        <w:tab/>
      </w:r>
      <w:r>
        <w:tab/>
        <w:t>___________ /__________________/</w:t>
      </w:r>
    </w:p>
    <w:p w14:paraId="395AC5BB" w14:textId="77777777" w:rsidR="00017B71" w:rsidRDefault="00017B71" w:rsidP="00017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14:paraId="6A60739E" w14:textId="77777777" w:rsidR="00017B71" w:rsidRPr="006605C9" w:rsidRDefault="00017B71" w:rsidP="00017B71">
      <w:r>
        <w:t>МП</w:t>
      </w:r>
    </w:p>
    <w:p w14:paraId="114068B1" w14:textId="77777777" w:rsidR="00D81986" w:rsidRPr="00A77B5D" w:rsidRDefault="00D81986" w:rsidP="00017B71">
      <w:pPr>
        <w:jc w:val="center"/>
      </w:pPr>
    </w:p>
    <w:sectPr w:rsidR="00D81986" w:rsidRPr="00A77B5D" w:rsidSect="0011734C">
      <w:footerReference w:type="even" r:id="rId9"/>
      <w:foot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1251A" w14:textId="77777777" w:rsidR="00E3797B" w:rsidRDefault="00E3797B">
      <w:r>
        <w:separator/>
      </w:r>
    </w:p>
  </w:endnote>
  <w:endnote w:type="continuationSeparator" w:id="0">
    <w:p w14:paraId="1106DC49" w14:textId="77777777" w:rsidR="00E3797B" w:rsidRDefault="00E3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2E164" w14:textId="77777777" w:rsidR="007E2FF4" w:rsidRDefault="00965DBF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BCD6E3B" w14:textId="77777777" w:rsidR="007E2FF4" w:rsidRDefault="007E2FF4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EEC8A" w14:textId="77777777" w:rsidR="007E2FF4" w:rsidRDefault="00965DBF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F4474">
      <w:rPr>
        <w:rStyle w:val="aa"/>
        <w:noProof/>
      </w:rPr>
      <w:t>11</w:t>
    </w:r>
    <w:r>
      <w:rPr>
        <w:rStyle w:val="aa"/>
      </w:rPr>
      <w:fldChar w:fldCharType="end"/>
    </w:r>
  </w:p>
  <w:p w14:paraId="42A53F7B" w14:textId="77777777" w:rsidR="007E2FF4" w:rsidRDefault="007E2FF4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CFE2D" w14:textId="77777777" w:rsidR="00E3797B" w:rsidRDefault="00E3797B">
      <w:r>
        <w:separator/>
      </w:r>
    </w:p>
  </w:footnote>
  <w:footnote w:type="continuationSeparator" w:id="0">
    <w:p w14:paraId="4E100284" w14:textId="77777777" w:rsidR="00E3797B" w:rsidRDefault="00E37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6" w15:restartNumberingAfterBreak="0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8013AFC"/>
    <w:multiLevelType w:val="hybridMultilevel"/>
    <w:tmpl w:val="229292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13"/>
  </w:num>
  <w:num w:numId="10">
    <w:abstractNumId w:val="12"/>
  </w:num>
  <w:num w:numId="11">
    <w:abstractNumId w:val="11"/>
  </w:num>
  <w:num w:numId="12">
    <w:abstractNumId w:val="14"/>
  </w:num>
  <w:num w:numId="13">
    <w:abstractNumId w:val="1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25A1"/>
    <w:rsid w:val="00000BB6"/>
    <w:rsid w:val="00002B55"/>
    <w:rsid w:val="00017B71"/>
    <w:rsid w:val="00046CF4"/>
    <w:rsid w:val="00067095"/>
    <w:rsid w:val="000703E5"/>
    <w:rsid w:val="000824E4"/>
    <w:rsid w:val="000B0A95"/>
    <w:rsid w:val="000B7A19"/>
    <w:rsid w:val="000E57CB"/>
    <w:rsid w:val="000E740A"/>
    <w:rsid w:val="00107099"/>
    <w:rsid w:val="0011734C"/>
    <w:rsid w:val="001534D8"/>
    <w:rsid w:val="00192B35"/>
    <w:rsid w:val="0019455B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2A4C43"/>
    <w:rsid w:val="002E4830"/>
    <w:rsid w:val="002F4474"/>
    <w:rsid w:val="0031346B"/>
    <w:rsid w:val="00346D3A"/>
    <w:rsid w:val="003803BF"/>
    <w:rsid w:val="003832BA"/>
    <w:rsid w:val="00393117"/>
    <w:rsid w:val="003A33CE"/>
    <w:rsid w:val="003A3E78"/>
    <w:rsid w:val="003D3B2C"/>
    <w:rsid w:val="003F1EAB"/>
    <w:rsid w:val="00432D94"/>
    <w:rsid w:val="00437F03"/>
    <w:rsid w:val="00442023"/>
    <w:rsid w:val="004E53F4"/>
    <w:rsid w:val="00532C10"/>
    <w:rsid w:val="00553331"/>
    <w:rsid w:val="0057022D"/>
    <w:rsid w:val="00587C6C"/>
    <w:rsid w:val="005D47B6"/>
    <w:rsid w:val="005E0C27"/>
    <w:rsid w:val="005E49EB"/>
    <w:rsid w:val="006379ED"/>
    <w:rsid w:val="006A42CD"/>
    <w:rsid w:val="006C02E6"/>
    <w:rsid w:val="006E72DF"/>
    <w:rsid w:val="007133A4"/>
    <w:rsid w:val="0071538B"/>
    <w:rsid w:val="007622E5"/>
    <w:rsid w:val="00764C8B"/>
    <w:rsid w:val="007A18B1"/>
    <w:rsid w:val="007B0BF6"/>
    <w:rsid w:val="007B479A"/>
    <w:rsid w:val="007C1A55"/>
    <w:rsid w:val="007C4F9B"/>
    <w:rsid w:val="007E2FF4"/>
    <w:rsid w:val="00802A39"/>
    <w:rsid w:val="008263B3"/>
    <w:rsid w:val="00833D06"/>
    <w:rsid w:val="00842C55"/>
    <w:rsid w:val="008432DC"/>
    <w:rsid w:val="00845549"/>
    <w:rsid w:val="00846671"/>
    <w:rsid w:val="008660E5"/>
    <w:rsid w:val="008725A1"/>
    <w:rsid w:val="008C0BFE"/>
    <w:rsid w:val="008E03DA"/>
    <w:rsid w:val="008F118C"/>
    <w:rsid w:val="008F4247"/>
    <w:rsid w:val="00921FF4"/>
    <w:rsid w:val="009405CA"/>
    <w:rsid w:val="009405E0"/>
    <w:rsid w:val="00945115"/>
    <w:rsid w:val="00952ED6"/>
    <w:rsid w:val="00965525"/>
    <w:rsid w:val="00965DBF"/>
    <w:rsid w:val="00977125"/>
    <w:rsid w:val="009860C8"/>
    <w:rsid w:val="009E4C3C"/>
    <w:rsid w:val="009F614C"/>
    <w:rsid w:val="00A05F15"/>
    <w:rsid w:val="00A11E83"/>
    <w:rsid w:val="00A13464"/>
    <w:rsid w:val="00A2345A"/>
    <w:rsid w:val="00A37AB1"/>
    <w:rsid w:val="00A426AB"/>
    <w:rsid w:val="00A4421F"/>
    <w:rsid w:val="00A53CB7"/>
    <w:rsid w:val="00A77B5D"/>
    <w:rsid w:val="00AB7196"/>
    <w:rsid w:val="00AC3FA8"/>
    <w:rsid w:val="00AF4B48"/>
    <w:rsid w:val="00B17002"/>
    <w:rsid w:val="00B34E13"/>
    <w:rsid w:val="00B90A94"/>
    <w:rsid w:val="00B93087"/>
    <w:rsid w:val="00BA4C09"/>
    <w:rsid w:val="00BC1731"/>
    <w:rsid w:val="00BD4C9C"/>
    <w:rsid w:val="00BF2C5B"/>
    <w:rsid w:val="00C02700"/>
    <w:rsid w:val="00C555BB"/>
    <w:rsid w:val="00C57E4D"/>
    <w:rsid w:val="00C81AA9"/>
    <w:rsid w:val="00C975C7"/>
    <w:rsid w:val="00CB3D5D"/>
    <w:rsid w:val="00CC6895"/>
    <w:rsid w:val="00CF2E49"/>
    <w:rsid w:val="00D10CD6"/>
    <w:rsid w:val="00D179C7"/>
    <w:rsid w:val="00D20320"/>
    <w:rsid w:val="00D81986"/>
    <w:rsid w:val="00D9375C"/>
    <w:rsid w:val="00DA4F5A"/>
    <w:rsid w:val="00DC3745"/>
    <w:rsid w:val="00E065EB"/>
    <w:rsid w:val="00E1107C"/>
    <w:rsid w:val="00E22183"/>
    <w:rsid w:val="00E3797B"/>
    <w:rsid w:val="00E708EE"/>
    <w:rsid w:val="00EA08A9"/>
    <w:rsid w:val="00EA4304"/>
    <w:rsid w:val="00EC50B3"/>
    <w:rsid w:val="00EF35FC"/>
    <w:rsid w:val="00F056C3"/>
    <w:rsid w:val="00F345EF"/>
    <w:rsid w:val="00F373F9"/>
    <w:rsid w:val="00F839E3"/>
    <w:rsid w:val="00F86387"/>
    <w:rsid w:val="00F90EDF"/>
    <w:rsid w:val="00F9136B"/>
    <w:rsid w:val="00FB280C"/>
    <w:rsid w:val="00FB64A6"/>
    <w:rsid w:val="00FB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BB02B"/>
  <w15:docId w15:val="{72C559AA-DC9E-47CF-98B4-B5E63A3F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E74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semiHidden/>
    <w:rsid w:val="000E74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link w:val="ae"/>
    <w:uiPriority w:val="99"/>
    <w:qFormat/>
    <w:rsid w:val="000E740A"/>
    <w:pPr>
      <w:spacing w:before="120" w:after="120"/>
      <w:ind w:left="708"/>
    </w:pPr>
    <w:rPr>
      <w:rFonts w:eastAsia="Times New Roman"/>
    </w:rPr>
  </w:style>
  <w:style w:type="character" w:customStyle="1" w:styleId="ae">
    <w:name w:val="Абзац списка Знак"/>
    <w:link w:val="ad"/>
    <w:uiPriority w:val="99"/>
    <w:locked/>
    <w:rsid w:val="000E740A"/>
    <w:rPr>
      <w:rFonts w:eastAsia="Times New Roman"/>
      <w:sz w:val="24"/>
      <w:szCs w:val="24"/>
    </w:rPr>
  </w:style>
  <w:style w:type="paragraph" w:styleId="af">
    <w:name w:val="Normal (Web)"/>
    <w:basedOn w:val="a"/>
    <w:uiPriority w:val="99"/>
    <w:rsid w:val="000E740A"/>
    <w:pPr>
      <w:widowControl w:val="0"/>
    </w:pPr>
    <w:rPr>
      <w:rFonts w:eastAsia="Times New Roman"/>
      <w:lang w:val="en-US" w:eastAsia="nl-NL"/>
    </w:rPr>
  </w:style>
  <w:style w:type="character" w:customStyle="1" w:styleId="FontStyle12">
    <w:name w:val="Font Style12"/>
    <w:rsid w:val="00A2345A"/>
    <w:rPr>
      <w:rFonts w:ascii="Times New Roman" w:hAnsi="Times New Roman"/>
      <w:b/>
      <w:sz w:val="24"/>
    </w:rPr>
  </w:style>
  <w:style w:type="character" w:customStyle="1" w:styleId="FontStyle13">
    <w:name w:val="Font Style13"/>
    <w:uiPriority w:val="99"/>
    <w:rsid w:val="00A2345A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66969-FBE5-42A1-B897-A39BD607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2791</Words>
  <Characters>15911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18665</CharactersWithSpaces>
  <SharedDoc>false</SharedDoc>
  <HLinks>
    <vt:vector size="30" baseType="variant">
      <vt:variant>
        <vt:i4>786516</vt:i4>
      </vt:variant>
      <vt:variant>
        <vt:i4>12</vt:i4>
      </vt:variant>
      <vt:variant>
        <vt:i4>0</vt:i4>
      </vt:variant>
      <vt:variant>
        <vt:i4>5</vt:i4>
      </vt:variant>
      <vt:variant>
        <vt:lpwstr>http://marketingclub.ru/</vt:lpwstr>
      </vt:variant>
      <vt:variant>
        <vt:lpwstr/>
      </vt:variant>
      <vt:variant>
        <vt:i4>4456530</vt:i4>
      </vt:variant>
      <vt:variant>
        <vt:i4>9</vt:i4>
      </vt:variant>
      <vt:variant>
        <vt:i4>0</vt:i4>
      </vt:variant>
      <vt:variant>
        <vt:i4>5</vt:i4>
      </vt:variant>
      <vt:variant>
        <vt:lpwstr>http://www.4p.ru/</vt:lpwstr>
      </vt:variant>
      <vt:variant>
        <vt:lpwstr/>
      </vt:variant>
      <vt:variant>
        <vt:i4>1245253</vt:i4>
      </vt:variant>
      <vt:variant>
        <vt:i4>6</vt:i4>
      </vt:variant>
      <vt:variant>
        <vt:i4>0</vt:i4>
      </vt:variant>
      <vt:variant>
        <vt:i4>5</vt:i4>
      </vt:variant>
      <vt:variant>
        <vt:lpwstr>http://www.marketing.spb.ru/</vt:lpwstr>
      </vt:variant>
      <vt:variant>
        <vt:lpwstr/>
      </vt:variant>
      <vt:variant>
        <vt:i4>2031628</vt:i4>
      </vt:variant>
      <vt:variant>
        <vt:i4>3</vt:i4>
      </vt:variant>
      <vt:variant>
        <vt:i4>0</vt:i4>
      </vt:variant>
      <vt:variant>
        <vt:i4>5</vt:i4>
      </vt:variant>
      <vt:variant>
        <vt:lpwstr>http://www.tdocs.su/</vt:lpwstr>
      </vt:variant>
      <vt:variant>
        <vt:lpwstr/>
      </vt:variant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creator>Кабирова Э.Р.</dc:creator>
  <cp:lastModifiedBy>Елистратова Э.Р.</cp:lastModifiedBy>
  <cp:revision>8</cp:revision>
  <cp:lastPrinted>2014-11-29T08:53:00Z</cp:lastPrinted>
  <dcterms:created xsi:type="dcterms:W3CDTF">2019-04-17T09:41:00Z</dcterms:created>
  <dcterms:modified xsi:type="dcterms:W3CDTF">2021-02-01T13:17:00Z</dcterms:modified>
</cp:coreProperties>
</file>